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rPr>
          <w:b/>
          <w:sz w:val="36"/>
        </w:rPr>
        <w:t>BDA100 Programming Fundamentals</w:t>
        <w:br/>
      </w:r>
    </w:p>
    <w:p>
      <w:pPr>
        <w:jc w:val="center"/>
      </w:pPr>
      <w:r>
        <w:rPr>
          <w:sz w:val="28"/>
        </w:rPr>
        <w:t>Assignment - Golf Club Management System</w:t>
        <w:br/>
        <w:br/>
      </w:r>
    </w:p>
    <w:p>
      <w:pPr>
        <w:jc w:val="center"/>
      </w:pPr>
      <w:r>
        <w:rPr>
          <w:sz w:val="24"/>
        </w:rPr>
        <w:t>Student Name: Karna Bir Hada</w:t>
        <w:br/>
      </w:r>
      <w:r>
        <w:rPr>
          <w:sz w:val="24"/>
        </w:rPr>
        <w:t>Student ID: E2500023</w:t>
        <w:br/>
      </w:r>
      <w:r>
        <w:rPr>
          <w:sz w:val="24"/>
        </w:rPr>
        <w:t>Batch: 4</w:t>
        <w:br/>
      </w:r>
    </w:p>
    <w:p>
      <w:r>
        <w:br w:type="page"/>
      </w:r>
    </w:p>
    <w:p>
      <w:pPr>
        <w:jc w:val="center"/>
      </w:pPr>
      <w:r>
        <w:rPr>
          <w:b/>
          <w:sz w:val="28"/>
        </w:rPr>
        <w:t>Source Code</w:t>
      </w:r>
    </w:p>
    <w:p/>
    <w:p>
      <w:r>
        <w:rPr>
          <w:b/>
          <w:sz w:val="24"/>
        </w:rPr>
        <w:t>Member.py (contains Member and GolfClub classes)</w:t>
      </w:r>
    </w:p>
    <w:p>
      <w:r>
        <w:rPr>
          <w:rFonts w:ascii="Courier New" w:hAnsi="Courier New"/>
          <w:sz w:val="20"/>
        </w:rPr>
        <w:t># Member.py</w:t>
      </w:r>
    </w:p>
    <w:p>
      <w:r>
        <w:rPr>
          <w:rFonts w:ascii="Courier New" w:hAnsi="Courier New"/>
          <w:sz w:val="20"/>
        </w:rPr>
        <w:t># BDA100 Programming Fundamentals - Assignment (Batch 4)</w:t>
      </w:r>
    </w:p>
    <w:p>
      <w:r>
        <w:rPr>
          <w:rFonts w:ascii="Courier New" w:hAnsi="Courier New"/>
          <w:sz w:val="20"/>
        </w:rPr>
        <w:t># Student ID: E2500023</w:t>
      </w:r>
    </w:p>
    <w:p>
      <w:r>
        <w:rPr>
          <w:rFonts w:ascii="Courier New" w:hAnsi="Courier New"/>
          <w:sz w:val="20"/>
        </w:rPr>
        <w:t># Name: Karna Bir Hada</w:t>
      </w:r>
    </w:p>
    <w:p>
      <w:r>
        <w:rPr>
          <w:rFonts w:ascii="Courier New" w:hAnsi="Courier New"/>
          <w:sz w:val="20"/>
        </w:rPr>
      </w:r>
    </w:p>
    <w:p>
      <w:r>
        <w:rPr>
          <w:rFonts w:ascii="Courier New" w:hAnsi="Courier New"/>
          <w:sz w:val="20"/>
        </w:rPr>
      </w:r>
    </w:p>
    <w:p>
      <w:r>
        <w:rPr>
          <w:rFonts w:ascii="Courier New" w:hAnsi="Courier New"/>
          <w:sz w:val="20"/>
        </w:rPr>
        <w:t>class Member:</w:t>
      </w:r>
    </w:p>
    <w:p>
      <w:r>
        <w:rPr>
          <w:rFonts w:ascii="Courier New" w:hAnsi="Courier New"/>
          <w:sz w:val="20"/>
        </w:rPr>
        <w:t xml:space="preserve">    """</w:t>
      </w:r>
    </w:p>
    <w:p>
      <w:r>
        <w:rPr>
          <w:rFonts w:ascii="Courier New" w:hAnsi="Courier New"/>
          <w:sz w:val="20"/>
        </w:rPr>
        <w:t xml:space="preserve">    This class represents a member of a golf club.</w:t>
      </w:r>
    </w:p>
    <w:p>
      <w:r>
        <w:rPr>
          <w:rFonts w:ascii="Courier New" w:hAnsi="Courier New"/>
          <w:sz w:val="20"/>
        </w:rPr>
        <w:t xml:space="preserve">    Each member has a name, type (Playing or Social), annual fee, and year joined.</w:t>
      </w:r>
    </w:p>
    <w:p>
      <w:r>
        <w:rPr>
          <w:rFonts w:ascii="Courier New" w:hAnsi="Courier New"/>
          <w:sz w:val="20"/>
        </w:rPr>
        <w:t xml:space="preserve">    """</w:t>
      </w:r>
    </w:p>
    <w:p>
      <w:r>
        <w:rPr>
          <w:rFonts w:ascii="Courier New" w:hAnsi="Courier New"/>
          <w:sz w:val="20"/>
        </w:rPr>
      </w:r>
    </w:p>
    <w:p>
      <w:r>
        <w:rPr>
          <w:rFonts w:ascii="Courier New" w:hAnsi="Courier New"/>
          <w:sz w:val="20"/>
        </w:rPr>
        <w:t xml:space="preserve">    def __init__(self, name, member_type, year_joined):</w:t>
      </w:r>
    </w:p>
    <w:p>
      <w:r>
        <w:rPr>
          <w:rFonts w:ascii="Courier New" w:hAnsi="Courier New"/>
          <w:sz w:val="20"/>
        </w:rPr>
        <w:t xml:space="preserve">        """</w:t>
      </w:r>
    </w:p>
    <w:p>
      <w:r>
        <w:rPr>
          <w:rFonts w:ascii="Courier New" w:hAnsi="Courier New"/>
          <w:sz w:val="20"/>
        </w:rPr>
        <w:t xml:space="preserve">        Initialises a Member object with name, member type and year joined.</w:t>
      </w:r>
    </w:p>
    <w:p>
      <w:r>
        <w:rPr>
          <w:rFonts w:ascii="Courier New" w:hAnsi="Courier New"/>
          <w:sz w:val="20"/>
        </w:rPr>
        <w:t xml:space="preserve">        The annual fee is determined by the member type automatically.</w:t>
      </w:r>
    </w:p>
    <w:p>
      <w:r>
        <w:rPr>
          <w:rFonts w:ascii="Courier New" w:hAnsi="Courier New"/>
          <w:sz w:val="20"/>
        </w:rPr>
        <w:t xml:space="preserve">        Playing member fee = 500.00, Social member fee = 100.00</w:t>
      </w:r>
    </w:p>
    <w:p>
      <w:r>
        <w:rPr>
          <w:rFonts w:ascii="Courier New" w:hAnsi="Courier New"/>
          <w:sz w:val="20"/>
        </w:rPr>
        <w:t xml:space="preserve">        If member type is not valid, it defaults to Playing member.</w:t>
      </w:r>
    </w:p>
    <w:p>
      <w:r>
        <w:rPr>
          <w:rFonts w:ascii="Courier New" w:hAnsi="Courier New"/>
          <w:sz w:val="20"/>
        </w:rPr>
        <w:t xml:space="preserve">        """</w:t>
      </w:r>
    </w:p>
    <w:p>
      <w:r>
        <w:rPr>
          <w:rFonts w:ascii="Courier New" w:hAnsi="Courier New"/>
          <w:sz w:val="20"/>
        </w:rPr>
        <w:t xml:space="preserve">        self.__name = name</w:t>
      </w:r>
    </w:p>
    <w:p>
      <w:r>
        <w:rPr>
          <w:rFonts w:ascii="Courier New" w:hAnsi="Courier New"/>
          <w:sz w:val="20"/>
        </w:rPr>
      </w:r>
    </w:p>
    <w:p>
      <w:r>
        <w:rPr>
          <w:rFonts w:ascii="Courier New" w:hAnsi="Courier New"/>
          <w:sz w:val="20"/>
        </w:rPr>
        <w:t xml:space="preserve">        # check if member type is valid, otherwise default to Playing</w:t>
      </w:r>
    </w:p>
    <w:p>
      <w:r>
        <w:rPr>
          <w:rFonts w:ascii="Courier New" w:hAnsi="Courier New"/>
          <w:sz w:val="20"/>
        </w:rPr>
        <w:t xml:space="preserve">        if member_type.upper() == 'P':</w:t>
      </w:r>
    </w:p>
    <w:p>
      <w:r>
        <w:rPr>
          <w:rFonts w:ascii="Courier New" w:hAnsi="Courier New"/>
          <w:sz w:val="20"/>
        </w:rPr>
        <w:t xml:space="preserve">            self.__member_type = 'P'</w:t>
      </w:r>
    </w:p>
    <w:p>
      <w:r>
        <w:rPr>
          <w:rFonts w:ascii="Courier New" w:hAnsi="Courier New"/>
          <w:sz w:val="20"/>
        </w:rPr>
        <w:t xml:space="preserve">        elif member_type.upper() == 'S':</w:t>
      </w:r>
    </w:p>
    <w:p>
      <w:r>
        <w:rPr>
          <w:rFonts w:ascii="Courier New" w:hAnsi="Courier New"/>
          <w:sz w:val="20"/>
        </w:rPr>
        <w:t xml:space="preserve">            self.__member_type = 'S'</w:t>
      </w:r>
    </w:p>
    <w:p>
      <w:r>
        <w:rPr>
          <w:rFonts w:ascii="Courier New" w:hAnsi="Courier New"/>
          <w:sz w:val="20"/>
        </w:rPr>
        <w:t xml:space="preserve">        else:</w:t>
      </w:r>
    </w:p>
    <w:p>
      <w:r>
        <w:rPr>
          <w:rFonts w:ascii="Courier New" w:hAnsi="Courier New"/>
          <w:sz w:val="20"/>
        </w:rPr>
        <w:t xml:space="preserve">            self.__member_type = 'P'  # default to Playing if invalid</w:t>
      </w:r>
    </w:p>
    <w:p>
      <w:r>
        <w:rPr>
          <w:rFonts w:ascii="Courier New" w:hAnsi="Courier New"/>
          <w:sz w:val="20"/>
        </w:rPr>
      </w:r>
    </w:p>
    <w:p>
      <w:r>
        <w:rPr>
          <w:rFonts w:ascii="Courier New" w:hAnsi="Courier New"/>
          <w:sz w:val="20"/>
        </w:rPr>
        <w:t xml:space="preserve">        # set annual fee based on member type</w:t>
      </w:r>
    </w:p>
    <w:p>
      <w:r>
        <w:rPr>
          <w:rFonts w:ascii="Courier New" w:hAnsi="Courier New"/>
          <w:sz w:val="20"/>
        </w:rPr>
        <w:t xml:space="preserve">        if self.__member_type == 'P':</w:t>
      </w:r>
    </w:p>
    <w:p>
      <w:r>
        <w:rPr>
          <w:rFonts w:ascii="Courier New" w:hAnsi="Courier New"/>
          <w:sz w:val="20"/>
        </w:rPr>
        <w:t xml:space="preserve">            self.__annual_fee = 500.00</w:t>
      </w:r>
    </w:p>
    <w:p>
      <w:r>
        <w:rPr>
          <w:rFonts w:ascii="Courier New" w:hAnsi="Courier New"/>
          <w:sz w:val="20"/>
        </w:rPr>
        <w:t xml:space="preserve">        else:</w:t>
      </w:r>
    </w:p>
    <w:p>
      <w:r>
        <w:rPr>
          <w:rFonts w:ascii="Courier New" w:hAnsi="Courier New"/>
          <w:sz w:val="20"/>
        </w:rPr>
        <w:t xml:space="preserve">            self.__annual_fee = 100.00</w:t>
      </w:r>
    </w:p>
    <w:p>
      <w:r>
        <w:rPr>
          <w:rFonts w:ascii="Courier New" w:hAnsi="Courier New"/>
          <w:sz w:val="20"/>
        </w:rPr>
      </w:r>
    </w:p>
    <w:p>
      <w:r>
        <w:rPr>
          <w:rFonts w:ascii="Courier New" w:hAnsi="Courier New"/>
          <w:sz w:val="20"/>
        </w:rPr>
        <w:t xml:space="preserve">        self.__year_joined = year_joined</w:t>
      </w:r>
    </w:p>
    <w:p>
      <w:r>
        <w:rPr>
          <w:rFonts w:ascii="Courier New" w:hAnsi="Courier New"/>
          <w:sz w:val="20"/>
        </w:rPr>
      </w:r>
    </w:p>
    <w:p>
      <w:r>
        <w:rPr>
          <w:rFonts w:ascii="Courier New" w:hAnsi="Courier New"/>
          <w:sz w:val="20"/>
        </w:rPr>
        <w:t xml:space="preserve">    # ---------- Getter methods ----------</w:t>
      </w:r>
    </w:p>
    <w:p>
      <w:r>
        <w:rPr>
          <w:rFonts w:ascii="Courier New" w:hAnsi="Courier New"/>
          <w:sz w:val="20"/>
        </w:rPr>
      </w:r>
    </w:p>
    <w:p>
      <w:r>
        <w:rPr>
          <w:rFonts w:ascii="Courier New" w:hAnsi="Courier New"/>
          <w:sz w:val="20"/>
        </w:rPr>
        <w:t xml:space="preserve">    def get_name(self):</w:t>
      </w:r>
    </w:p>
    <w:p>
      <w:r>
        <w:rPr>
          <w:rFonts w:ascii="Courier New" w:hAnsi="Courier New"/>
          <w:sz w:val="20"/>
        </w:rPr>
        <w:t xml:space="preserve">        """Returns the name of the member."""</w:t>
      </w:r>
    </w:p>
    <w:p>
      <w:r>
        <w:rPr>
          <w:rFonts w:ascii="Courier New" w:hAnsi="Courier New"/>
          <w:sz w:val="20"/>
        </w:rPr>
        <w:t xml:space="preserve">        return self.__name</w:t>
      </w:r>
    </w:p>
    <w:p>
      <w:r>
        <w:rPr>
          <w:rFonts w:ascii="Courier New" w:hAnsi="Courier New"/>
          <w:sz w:val="20"/>
        </w:rPr>
      </w:r>
    </w:p>
    <w:p>
      <w:r>
        <w:rPr>
          <w:rFonts w:ascii="Courier New" w:hAnsi="Courier New"/>
          <w:sz w:val="20"/>
        </w:rPr>
        <w:t xml:space="preserve">    def get_member_type(self):</w:t>
      </w:r>
    </w:p>
    <w:p>
      <w:r>
        <w:rPr>
          <w:rFonts w:ascii="Courier New" w:hAnsi="Courier New"/>
          <w:sz w:val="20"/>
        </w:rPr>
        <w:t xml:space="preserve">        """Returns the member type as 'P' or 'S'."""</w:t>
      </w:r>
    </w:p>
    <w:p>
      <w:r>
        <w:rPr>
          <w:rFonts w:ascii="Courier New" w:hAnsi="Courier New"/>
          <w:sz w:val="20"/>
        </w:rPr>
        <w:t xml:space="preserve">        return self.__member_type</w:t>
      </w:r>
    </w:p>
    <w:p>
      <w:r>
        <w:rPr>
          <w:rFonts w:ascii="Courier New" w:hAnsi="Courier New"/>
          <w:sz w:val="20"/>
        </w:rPr>
      </w:r>
    </w:p>
    <w:p>
      <w:r>
        <w:rPr>
          <w:rFonts w:ascii="Courier New" w:hAnsi="Courier New"/>
          <w:sz w:val="20"/>
        </w:rPr>
        <w:t xml:space="preserve">    def get_annual_fee(self):</w:t>
      </w:r>
    </w:p>
    <w:p>
      <w:r>
        <w:rPr>
          <w:rFonts w:ascii="Courier New" w:hAnsi="Courier New"/>
          <w:sz w:val="20"/>
        </w:rPr>
        <w:t xml:space="preserve">        """Returns the annual fee of the member."""</w:t>
      </w:r>
    </w:p>
    <w:p>
      <w:r>
        <w:rPr>
          <w:rFonts w:ascii="Courier New" w:hAnsi="Courier New"/>
          <w:sz w:val="20"/>
        </w:rPr>
        <w:t xml:space="preserve">        return self.__annual_fee</w:t>
      </w:r>
    </w:p>
    <w:p>
      <w:r>
        <w:rPr>
          <w:rFonts w:ascii="Courier New" w:hAnsi="Courier New"/>
          <w:sz w:val="20"/>
        </w:rPr>
      </w:r>
    </w:p>
    <w:p>
      <w:r>
        <w:rPr>
          <w:rFonts w:ascii="Courier New" w:hAnsi="Courier New"/>
          <w:sz w:val="20"/>
        </w:rPr>
        <w:t xml:space="preserve">    def get_year_joined(self):</w:t>
      </w:r>
    </w:p>
    <w:p>
      <w:r>
        <w:rPr>
          <w:rFonts w:ascii="Courier New" w:hAnsi="Courier New"/>
          <w:sz w:val="20"/>
        </w:rPr>
        <w:t xml:space="preserve">        """Returns the year the member joined."""</w:t>
      </w:r>
    </w:p>
    <w:p>
      <w:r>
        <w:rPr>
          <w:rFonts w:ascii="Courier New" w:hAnsi="Courier New"/>
          <w:sz w:val="20"/>
        </w:rPr>
        <w:t xml:space="preserve">        return self.__year_joined</w:t>
      </w:r>
    </w:p>
    <w:p>
      <w:r>
        <w:rPr>
          <w:rFonts w:ascii="Courier New" w:hAnsi="Courier New"/>
          <w:sz w:val="20"/>
        </w:rPr>
      </w:r>
    </w:p>
    <w:p>
      <w:r>
        <w:rPr>
          <w:rFonts w:ascii="Courier New" w:hAnsi="Courier New"/>
          <w:sz w:val="20"/>
        </w:rPr>
        <w:t xml:space="preserve">    # ---------- Setter methods ----------</w:t>
      </w:r>
    </w:p>
    <w:p>
      <w:r>
        <w:rPr>
          <w:rFonts w:ascii="Courier New" w:hAnsi="Courier New"/>
          <w:sz w:val="20"/>
        </w:rPr>
      </w:r>
    </w:p>
    <w:p>
      <w:r>
        <w:rPr>
          <w:rFonts w:ascii="Courier New" w:hAnsi="Courier New"/>
          <w:sz w:val="20"/>
        </w:rPr>
        <w:t xml:space="preserve">    def set_name(self, name):</w:t>
      </w:r>
    </w:p>
    <w:p>
      <w:r>
        <w:rPr>
          <w:rFonts w:ascii="Courier New" w:hAnsi="Courier New"/>
          <w:sz w:val="20"/>
        </w:rPr>
        <w:t xml:space="preserve">        """Sets the name of the member."""</w:t>
      </w:r>
    </w:p>
    <w:p>
      <w:r>
        <w:rPr>
          <w:rFonts w:ascii="Courier New" w:hAnsi="Courier New"/>
          <w:sz w:val="20"/>
        </w:rPr>
        <w:t xml:space="preserve">        self.__name = name</w:t>
      </w:r>
    </w:p>
    <w:p>
      <w:r>
        <w:rPr>
          <w:rFonts w:ascii="Courier New" w:hAnsi="Courier New"/>
          <w:sz w:val="20"/>
        </w:rPr>
      </w:r>
    </w:p>
    <w:p>
      <w:r>
        <w:rPr>
          <w:rFonts w:ascii="Courier New" w:hAnsi="Courier New"/>
          <w:sz w:val="20"/>
        </w:rPr>
        <w:t xml:space="preserve">    def set_member_type(self, member_type):</w:t>
      </w:r>
    </w:p>
    <w:p>
      <w:r>
        <w:rPr>
          <w:rFonts w:ascii="Courier New" w:hAnsi="Courier New"/>
          <w:sz w:val="20"/>
        </w:rPr>
        <w:t xml:space="preserve">        """</w:t>
      </w:r>
    </w:p>
    <w:p>
      <w:r>
        <w:rPr>
          <w:rFonts w:ascii="Courier New" w:hAnsi="Courier New"/>
          <w:sz w:val="20"/>
        </w:rPr>
        <w:t xml:space="preserve">        Sets the member type and updates the annual fee accordingly.</w:t>
      </w:r>
    </w:p>
    <w:p>
      <w:r>
        <w:rPr>
          <w:rFonts w:ascii="Courier New" w:hAnsi="Courier New"/>
          <w:sz w:val="20"/>
        </w:rPr>
        <w:t xml:space="preserve">        Playing member = 500.00, Social member = 100.00</w:t>
      </w:r>
    </w:p>
    <w:p>
      <w:r>
        <w:rPr>
          <w:rFonts w:ascii="Courier New" w:hAnsi="Courier New"/>
          <w:sz w:val="20"/>
        </w:rPr>
        <w:t xml:space="preserve">        If invalid type is given, defaults to Playing member.</w:t>
      </w:r>
    </w:p>
    <w:p>
      <w:r>
        <w:rPr>
          <w:rFonts w:ascii="Courier New" w:hAnsi="Courier New"/>
          <w:sz w:val="20"/>
        </w:rPr>
        <w:t xml:space="preserve">        """</w:t>
      </w:r>
    </w:p>
    <w:p>
      <w:r>
        <w:rPr>
          <w:rFonts w:ascii="Courier New" w:hAnsi="Courier New"/>
          <w:sz w:val="20"/>
        </w:rPr>
        <w:t xml:space="preserve">        if member_type.upper() == 'P':</w:t>
      </w:r>
    </w:p>
    <w:p>
      <w:r>
        <w:rPr>
          <w:rFonts w:ascii="Courier New" w:hAnsi="Courier New"/>
          <w:sz w:val="20"/>
        </w:rPr>
        <w:t xml:space="preserve">            self.__member_type = 'P'</w:t>
      </w:r>
    </w:p>
    <w:p>
      <w:r>
        <w:rPr>
          <w:rFonts w:ascii="Courier New" w:hAnsi="Courier New"/>
          <w:sz w:val="20"/>
        </w:rPr>
        <w:t xml:space="preserve">            self.__annual_fee = 500.00</w:t>
      </w:r>
    </w:p>
    <w:p>
      <w:r>
        <w:rPr>
          <w:rFonts w:ascii="Courier New" w:hAnsi="Courier New"/>
          <w:sz w:val="20"/>
        </w:rPr>
        <w:t xml:space="preserve">        elif member_type.upper() == 'S':</w:t>
      </w:r>
    </w:p>
    <w:p>
      <w:r>
        <w:rPr>
          <w:rFonts w:ascii="Courier New" w:hAnsi="Courier New"/>
          <w:sz w:val="20"/>
        </w:rPr>
        <w:t xml:space="preserve">            self.__member_type = 'S'</w:t>
      </w:r>
    </w:p>
    <w:p>
      <w:r>
        <w:rPr>
          <w:rFonts w:ascii="Courier New" w:hAnsi="Courier New"/>
          <w:sz w:val="20"/>
        </w:rPr>
        <w:t xml:space="preserve">            self.__annual_fee = 100.00</w:t>
      </w:r>
    </w:p>
    <w:p>
      <w:r>
        <w:rPr>
          <w:rFonts w:ascii="Courier New" w:hAnsi="Courier New"/>
          <w:sz w:val="20"/>
        </w:rPr>
        <w:t xml:space="preserve">        else:</w:t>
      </w:r>
    </w:p>
    <w:p>
      <w:r>
        <w:rPr>
          <w:rFonts w:ascii="Courier New" w:hAnsi="Courier New"/>
          <w:sz w:val="20"/>
        </w:rPr>
        <w:t xml:space="preserve">            self.__member_type = 'P'  # default to Playing</w:t>
      </w:r>
    </w:p>
    <w:p>
      <w:r>
        <w:rPr>
          <w:rFonts w:ascii="Courier New" w:hAnsi="Courier New"/>
          <w:sz w:val="20"/>
        </w:rPr>
        <w:t xml:space="preserve">            self.__annual_fee = 500.00</w:t>
      </w:r>
    </w:p>
    <w:p>
      <w:r>
        <w:rPr>
          <w:rFonts w:ascii="Courier New" w:hAnsi="Courier New"/>
          <w:sz w:val="20"/>
        </w:rPr>
      </w:r>
    </w:p>
    <w:p>
      <w:r>
        <w:rPr>
          <w:rFonts w:ascii="Courier New" w:hAnsi="Courier New"/>
          <w:sz w:val="20"/>
        </w:rPr>
        <w:t xml:space="preserve">    def set_year_joined(self, year_joined):</w:t>
      </w:r>
    </w:p>
    <w:p>
      <w:r>
        <w:rPr>
          <w:rFonts w:ascii="Courier New" w:hAnsi="Courier New"/>
          <w:sz w:val="20"/>
        </w:rPr>
        <w:t xml:space="preserve">        """Sets the year the member joined."""</w:t>
      </w:r>
    </w:p>
    <w:p>
      <w:r>
        <w:rPr>
          <w:rFonts w:ascii="Courier New" w:hAnsi="Courier New"/>
          <w:sz w:val="20"/>
        </w:rPr>
        <w:t xml:space="preserve">        self.__year_joined = year_joined</w:t>
      </w:r>
    </w:p>
    <w:p>
      <w:r>
        <w:rPr>
          <w:rFonts w:ascii="Courier New" w:hAnsi="Courier New"/>
          <w:sz w:val="20"/>
        </w:rPr>
      </w:r>
    </w:p>
    <w:p>
      <w:r>
        <w:rPr>
          <w:rFonts w:ascii="Courier New" w:hAnsi="Courier New"/>
          <w:sz w:val="20"/>
        </w:rPr>
        <w:t xml:space="preserve">    def getMemberTypeString(self):</w:t>
      </w:r>
    </w:p>
    <w:p>
      <w:r>
        <w:rPr>
          <w:rFonts w:ascii="Courier New" w:hAnsi="Courier New"/>
          <w:sz w:val="20"/>
        </w:rPr>
        <w:t xml:space="preserve">        """</w:t>
      </w:r>
    </w:p>
    <w:p>
      <w:r>
        <w:rPr>
          <w:rFonts w:ascii="Courier New" w:hAnsi="Courier New"/>
          <w:sz w:val="20"/>
        </w:rPr>
        <w:t xml:space="preserve">        Returns the member type as a full string.</w:t>
      </w:r>
    </w:p>
    <w:p>
      <w:r>
        <w:rPr>
          <w:rFonts w:ascii="Courier New" w:hAnsi="Courier New"/>
          <w:sz w:val="20"/>
        </w:rPr>
        <w:t xml:space="preserve">        'P' becomes 'Playing', 'S' becomes 'Social'</w:t>
      </w:r>
    </w:p>
    <w:p>
      <w:r>
        <w:rPr>
          <w:rFonts w:ascii="Courier New" w:hAnsi="Courier New"/>
          <w:sz w:val="20"/>
        </w:rPr>
        <w:t xml:space="preserve">        """</w:t>
      </w:r>
    </w:p>
    <w:p>
      <w:r>
        <w:rPr>
          <w:rFonts w:ascii="Courier New" w:hAnsi="Courier New"/>
          <w:sz w:val="20"/>
        </w:rPr>
        <w:t xml:space="preserve">        if self.__member_type == 'P':</w:t>
      </w:r>
    </w:p>
    <w:p>
      <w:r>
        <w:rPr>
          <w:rFonts w:ascii="Courier New" w:hAnsi="Courier New"/>
          <w:sz w:val="20"/>
        </w:rPr>
        <w:t xml:space="preserve">            return "Playing"</w:t>
      </w:r>
    </w:p>
    <w:p>
      <w:r>
        <w:rPr>
          <w:rFonts w:ascii="Courier New" w:hAnsi="Courier New"/>
          <w:sz w:val="20"/>
        </w:rPr>
        <w:t xml:space="preserve">        else:</w:t>
      </w:r>
    </w:p>
    <w:p>
      <w:r>
        <w:rPr>
          <w:rFonts w:ascii="Courier New" w:hAnsi="Courier New"/>
          <w:sz w:val="20"/>
        </w:rPr>
        <w:t xml:space="preserve">            return "Social"</w:t>
      </w:r>
    </w:p>
    <w:p>
      <w:r>
        <w:rPr>
          <w:rFonts w:ascii="Courier New" w:hAnsi="Courier New"/>
          <w:sz w:val="20"/>
        </w:rPr>
      </w:r>
    </w:p>
    <w:p>
      <w:r>
        <w:rPr>
          <w:rFonts w:ascii="Courier New" w:hAnsi="Courier New"/>
          <w:sz w:val="20"/>
        </w:rPr>
        <w:t xml:space="preserve">    def __str__(self):</w:t>
      </w:r>
    </w:p>
    <w:p>
      <w:r>
        <w:rPr>
          <w:rFonts w:ascii="Courier New" w:hAnsi="Courier New"/>
          <w:sz w:val="20"/>
        </w:rPr>
        <w:t xml:space="preserve">        """</w:t>
      </w:r>
    </w:p>
    <w:p>
      <w:r>
        <w:rPr>
          <w:rFonts w:ascii="Courier New" w:hAnsi="Courier New"/>
          <w:sz w:val="20"/>
        </w:rPr>
        <w:t xml:space="preserve">        Returns a string representation of the member in the format:</w:t>
      </w:r>
    </w:p>
    <w:p>
      <w:r>
        <w:rPr>
          <w:rFonts w:ascii="Courier New" w:hAnsi="Courier New"/>
          <w:sz w:val="20"/>
        </w:rPr>
        <w:t xml:space="preserve">        &lt;name&gt; (&lt;member type as string&gt; member) joined in &lt;year&gt;</w:t>
      </w:r>
    </w:p>
    <w:p>
      <w:r>
        <w:rPr>
          <w:rFonts w:ascii="Courier New" w:hAnsi="Courier New"/>
          <w:sz w:val="20"/>
        </w:rPr>
        <w:t xml:space="preserve">        """</w:t>
      </w:r>
    </w:p>
    <w:p>
      <w:r>
        <w:rPr>
          <w:rFonts w:ascii="Courier New" w:hAnsi="Courier New"/>
          <w:sz w:val="20"/>
        </w:rPr>
        <w:t xml:space="preserve">        return f"{self.__name} ({self.getMemberTypeString()} member) joined in {self.__year_joined}"</w:t>
      </w:r>
    </w:p>
    <w:p>
      <w:r>
        <w:rPr>
          <w:rFonts w:ascii="Courier New" w:hAnsi="Courier New"/>
          <w:sz w:val="20"/>
        </w:rPr>
      </w:r>
    </w:p>
    <w:p>
      <w:r>
        <w:rPr>
          <w:rFonts w:ascii="Courier New" w:hAnsi="Courier New"/>
          <w:sz w:val="20"/>
        </w:rPr>
      </w:r>
    </w:p>
    <w:p>
      <w:r>
        <w:rPr>
          <w:rFonts w:ascii="Courier New" w:hAnsi="Courier New"/>
          <w:sz w:val="20"/>
        </w:rPr>
        <w:t>class GolfClub:</w:t>
      </w:r>
    </w:p>
    <w:p>
      <w:r>
        <w:rPr>
          <w:rFonts w:ascii="Courier New" w:hAnsi="Courier New"/>
          <w:sz w:val="20"/>
        </w:rPr>
        <w:t xml:space="preserve">    """</w:t>
      </w:r>
    </w:p>
    <w:p>
      <w:r>
        <w:rPr>
          <w:rFonts w:ascii="Courier New" w:hAnsi="Courier New"/>
          <w:sz w:val="20"/>
        </w:rPr>
        <w:t xml:space="preserve">    This class represents a golf club that maintains a list of Member objects.</w:t>
      </w:r>
    </w:p>
    <w:p>
      <w:r>
        <w:rPr>
          <w:rFonts w:ascii="Courier New" w:hAnsi="Courier New"/>
          <w:sz w:val="20"/>
        </w:rPr>
        <w:t xml:space="preserve">    It provides methods to add, remove, search, sort and display members,</w:t>
      </w:r>
    </w:p>
    <w:p>
      <w:r>
        <w:rPr>
          <w:rFonts w:ascii="Courier New" w:hAnsi="Courier New"/>
          <w:sz w:val="20"/>
        </w:rPr>
        <w:t xml:space="preserve">    as well as saving and loading member data to/from files.</w:t>
      </w:r>
    </w:p>
    <w:p>
      <w:r>
        <w:rPr>
          <w:rFonts w:ascii="Courier New" w:hAnsi="Courier New"/>
          <w:sz w:val="20"/>
        </w:rPr>
        <w:t xml:space="preserve">    """</w:t>
      </w:r>
    </w:p>
    <w:p>
      <w:r>
        <w:rPr>
          <w:rFonts w:ascii="Courier New" w:hAnsi="Courier New"/>
          <w:sz w:val="20"/>
        </w:rPr>
      </w:r>
    </w:p>
    <w:p>
      <w:r>
        <w:rPr>
          <w:rFonts w:ascii="Courier New" w:hAnsi="Courier New"/>
          <w:sz w:val="20"/>
        </w:rPr>
        <w:t xml:space="preserve">    def __init__(self, name):</w:t>
      </w:r>
    </w:p>
    <w:p>
      <w:r>
        <w:rPr>
          <w:rFonts w:ascii="Courier New" w:hAnsi="Courier New"/>
          <w:sz w:val="20"/>
        </w:rPr>
        <w:t xml:space="preserve">        """</w:t>
      </w:r>
    </w:p>
    <w:p>
      <w:r>
        <w:rPr>
          <w:rFonts w:ascii="Courier New" w:hAnsi="Courier New"/>
          <w:sz w:val="20"/>
        </w:rPr>
        <w:t xml:space="preserve">        Initialises a GolfClub with a name and an empty list for members.</w:t>
      </w:r>
    </w:p>
    <w:p>
      <w:r>
        <w:rPr>
          <w:rFonts w:ascii="Courier New" w:hAnsi="Courier New"/>
          <w:sz w:val="20"/>
        </w:rPr>
        <w:t xml:space="preserve">        """</w:t>
      </w:r>
    </w:p>
    <w:p>
      <w:r>
        <w:rPr>
          <w:rFonts w:ascii="Courier New" w:hAnsi="Courier New"/>
          <w:sz w:val="20"/>
        </w:rPr>
        <w:t xml:space="preserve">        self.__name = name</w:t>
      </w:r>
    </w:p>
    <w:p>
      <w:r>
        <w:rPr>
          <w:rFonts w:ascii="Courier New" w:hAnsi="Courier New"/>
          <w:sz w:val="20"/>
        </w:rPr>
        <w:t xml:space="preserve">        self.__member_list = []</w:t>
      </w:r>
    </w:p>
    <w:p>
      <w:r>
        <w:rPr>
          <w:rFonts w:ascii="Courier New" w:hAnsi="Courier New"/>
          <w:sz w:val="20"/>
        </w:rPr>
      </w:r>
    </w:p>
    <w:p>
      <w:r>
        <w:rPr>
          <w:rFonts w:ascii="Courier New" w:hAnsi="Courier New"/>
          <w:sz w:val="20"/>
        </w:rPr>
        <w:t xml:space="preserve">    # ---------- Getter methods ----------</w:t>
      </w:r>
    </w:p>
    <w:p>
      <w:r>
        <w:rPr>
          <w:rFonts w:ascii="Courier New" w:hAnsi="Courier New"/>
          <w:sz w:val="20"/>
        </w:rPr>
      </w:r>
    </w:p>
    <w:p>
      <w:r>
        <w:rPr>
          <w:rFonts w:ascii="Courier New" w:hAnsi="Courier New"/>
          <w:sz w:val="20"/>
        </w:rPr>
        <w:t xml:space="preserve">    def get_name(self):</w:t>
      </w:r>
    </w:p>
    <w:p>
      <w:r>
        <w:rPr>
          <w:rFonts w:ascii="Courier New" w:hAnsi="Courier New"/>
          <w:sz w:val="20"/>
        </w:rPr>
        <w:t xml:space="preserve">        """Returns the name of the golf club."""</w:t>
      </w:r>
    </w:p>
    <w:p>
      <w:r>
        <w:rPr>
          <w:rFonts w:ascii="Courier New" w:hAnsi="Courier New"/>
          <w:sz w:val="20"/>
        </w:rPr>
        <w:t xml:space="preserve">        return self.__name</w:t>
      </w:r>
    </w:p>
    <w:p>
      <w:r>
        <w:rPr>
          <w:rFonts w:ascii="Courier New" w:hAnsi="Courier New"/>
          <w:sz w:val="20"/>
        </w:rPr>
      </w:r>
    </w:p>
    <w:p>
      <w:r>
        <w:rPr>
          <w:rFonts w:ascii="Courier New" w:hAnsi="Courier New"/>
          <w:sz w:val="20"/>
        </w:rPr>
        <w:t xml:space="preserve">    def get_member_list(self):</w:t>
      </w:r>
    </w:p>
    <w:p>
      <w:r>
        <w:rPr>
          <w:rFonts w:ascii="Courier New" w:hAnsi="Courier New"/>
          <w:sz w:val="20"/>
        </w:rPr>
        <w:t xml:space="preserve">        """Returns the list of members."""</w:t>
      </w:r>
    </w:p>
    <w:p>
      <w:r>
        <w:rPr>
          <w:rFonts w:ascii="Courier New" w:hAnsi="Courier New"/>
          <w:sz w:val="20"/>
        </w:rPr>
        <w:t xml:space="preserve">        return self.__member_list</w:t>
      </w:r>
    </w:p>
    <w:p>
      <w:r>
        <w:rPr>
          <w:rFonts w:ascii="Courier New" w:hAnsi="Courier New"/>
          <w:sz w:val="20"/>
        </w:rPr>
      </w:r>
    </w:p>
    <w:p>
      <w:r>
        <w:rPr>
          <w:rFonts w:ascii="Courier New" w:hAnsi="Courier New"/>
          <w:sz w:val="20"/>
        </w:rPr>
        <w:t xml:space="preserve">    # ---------- Setter method ----------</w:t>
      </w:r>
    </w:p>
    <w:p>
      <w:r>
        <w:rPr>
          <w:rFonts w:ascii="Courier New" w:hAnsi="Courier New"/>
          <w:sz w:val="20"/>
        </w:rPr>
      </w:r>
    </w:p>
    <w:p>
      <w:r>
        <w:rPr>
          <w:rFonts w:ascii="Courier New" w:hAnsi="Courier New"/>
          <w:sz w:val="20"/>
        </w:rPr>
        <w:t xml:space="preserve">    def set_name(self, name):</w:t>
      </w:r>
    </w:p>
    <w:p>
      <w:r>
        <w:rPr>
          <w:rFonts w:ascii="Courier New" w:hAnsi="Courier New"/>
          <w:sz w:val="20"/>
        </w:rPr>
        <w:t xml:space="preserve">        """Sets the name of the golf club."""</w:t>
      </w:r>
    </w:p>
    <w:p>
      <w:r>
        <w:rPr>
          <w:rFonts w:ascii="Courier New" w:hAnsi="Courier New"/>
          <w:sz w:val="20"/>
        </w:rPr>
        <w:t xml:space="preserve">        self.__name = name</w:t>
      </w:r>
    </w:p>
    <w:p>
      <w:r>
        <w:rPr>
          <w:rFonts w:ascii="Courier New" w:hAnsi="Courier New"/>
          <w:sz w:val="20"/>
        </w:rPr>
      </w:r>
    </w:p>
    <w:p>
      <w:r>
        <w:rPr>
          <w:rFonts w:ascii="Courier New" w:hAnsi="Courier New"/>
          <w:sz w:val="20"/>
        </w:rPr>
        <w:t xml:space="preserve">    def add(self, member):</w:t>
      </w:r>
    </w:p>
    <w:p>
      <w:r>
        <w:rPr>
          <w:rFonts w:ascii="Courier New" w:hAnsi="Courier New"/>
          <w:sz w:val="20"/>
        </w:rPr>
        <w:t xml:space="preserve">        """</w:t>
      </w:r>
    </w:p>
    <w:p>
      <w:r>
        <w:rPr>
          <w:rFonts w:ascii="Courier New" w:hAnsi="Courier New"/>
          <w:sz w:val="20"/>
        </w:rPr>
        <w:t xml:space="preserve">        Adds a Member object to the member list.</w:t>
      </w:r>
    </w:p>
    <w:p>
      <w:r>
        <w:rPr>
          <w:rFonts w:ascii="Courier New" w:hAnsi="Courier New"/>
          <w:sz w:val="20"/>
        </w:rPr>
        <w:t xml:space="preserve">        """</w:t>
      </w:r>
    </w:p>
    <w:p>
      <w:r>
        <w:rPr>
          <w:rFonts w:ascii="Courier New" w:hAnsi="Courier New"/>
          <w:sz w:val="20"/>
        </w:rPr>
        <w:t xml:space="preserve">        self.__member_list.append(member)</w:t>
      </w:r>
    </w:p>
    <w:p>
      <w:r>
        <w:rPr>
          <w:rFonts w:ascii="Courier New" w:hAnsi="Courier New"/>
          <w:sz w:val="20"/>
        </w:rPr>
      </w:r>
    </w:p>
    <w:p>
      <w:r>
        <w:rPr>
          <w:rFonts w:ascii="Courier New" w:hAnsi="Courier New"/>
          <w:sz w:val="20"/>
        </w:rPr>
        <w:t xml:space="preserve">    def noOfMembers(self):</w:t>
      </w:r>
    </w:p>
    <w:p>
      <w:r>
        <w:rPr>
          <w:rFonts w:ascii="Courier New" w:hAnsi="Courier New"/>
          <w:sz w:val="20"/>
        </w:rPr>
        <w:t xml:space="preserve">        """</w:t>
      </w:r>
    </w:p>
    <w:p>
      <w:r>
        <w:rPr>
          <w:rFonts w:ascii="Courier New" w:hAnsi="Courier New"/>
          <w:sz w:val="20"/>
        </w:rPr>
        <w:t xml:space="preserve">        Returns the number of members currently stored in the list.</w:t>
      </w:r>
    </w:p>
    <w:p>
      <w:r>
        <w:rPr>
          <w:rFonts w:ascii="Courier New" w:hAnsi="Courier New"/>
          <w:sz w:val="20"/>
        </w:rPr>
        <w:t xml:space="preserve">        """</w:t>
      </w:r>
    </w:p>
    <w:p>
      <w:r>
        <w:rPr>
          <w:rFonts w:ascii="Courier New" w:hAnsi="Courier New"/>
          <w:sz w:val="20"/>
        </w:rPr>
        <w:t xml:space="preserve">        return len(self.__member_list)</w:t>
      </w:r>
    </w:p>
    <w:p>
      <w:r>
        <w:rPr>
          <w:rFonts w:ascii="Courier New" w:hAnsi="Courier New"/>
          <w:sz w:val="20"/>
        </w:rPr>
      </w:r>
    </w:p>
    <w:p>
      <w:r>
        <w:rPr>
          <w:rFonts w:ascii="Courier New" w:hAnsi="Courier New"/>
          <w:sz w:val="20"/>
        </w:rPr>
        <w:t xml:space="preserve">    def totalFee(self):</w:t>
      </w:r>
    </w:p>
    <w:p>
      <w:r>
        <w:rPr>
          <w:rFonts w:ascii="Courier New" w:hAnsi="Courier New"/>
          <w:sz w:val="20"/>
        </w:rPr>
        <w:t xml:space="preserve">        """</w:t>
      </w:r>
    </w:p>
    <w:p>
      <w:r>
        <w:rPr>
          <w:rFonts w:ascii="Courier New" w:hAnsi="Courier New"/>
          <w:sz w:val="20"/>
        </w:rPr>
        <w:t xml:space="preserve">        Returns the total annual fee paid by all members in the club.</w:t>
      </w:r>
    </w:p>
    <w:p>
      <w:r>
        <w:rPr>
          <w:rFonts w:ascii="Courier New" w:hAnsi="Courier New"/>
          <w:sz w:val="20"/>
        </w:rPr>
        <w:t xml:space="preserve">        """</w:t>
      </w:r>
    </w:p>
    <w:p>
      <w:r>
        <w:rPr>
          <w:rFonts w:ascii="Courier New" w:hAnsi="Courier New"/>
          <w:sz w:val="20"/>
        </w:rPr>
        <w:t xml:space="preserve">        total = 0.0</w:t>
      </w:r>
    </w:p>
    <w:p>
      <w:r>
        <w:rPr>
          <w:rFonts w:ascii="Courier New" w:hAnsi="Courier New"/>
          <w:sz w:val="20"/>
        </w:rPr>
        <w:t xml:space="preserve">        for member in self.__member_list:</w:t>
      </w:r>
    </w:p>
    <w:p>
      <w:r>
        <w:rPr>
          <w:rFonts w:ascii="Courier New" w:hAnsi="Courier New"/>
          <w:sz w:val="20"/>
        </w:rPr>
        <w:t xml:space="preserve">            total = total + member.get_annual_fee()</w:t>
      </w:r>
    </w:p>
    <w:p>
      <w:r>
        <w:rPr>
          <w:rFonts w:ascii="Courier New" w:hAnsi="Courier New"/>
          <w:sz w:val="20"/>
        </w:rPr>
        <w:t xml:space="preserve">        return total</w:t>
      </w:r>
    </w:p>
    <w:p>
      <w:r>
        <w:rPr>
          <w:rFonts w:ascii="Courier New" w:hAnsi="Courier New"/>
          <w:sz w:val="20"/>
        </w:rPr>
      </w:r>
    </w:p>
    <w:p>
      <w:r>
        <w:rPr>
          <w:rFonts w:ascii="Courier New" w:hAnsi="Courier New"/>
          <w:sz w:val="20"/>
        </w:rPr>
        <w:t xml:space="preserve">    def memberCount(self):</w:t>
      </w:r>
    </w:p>
    <w:p>
      <w:r>
        <w:rPr>
          <w:rFonts w:ascii="Courier New" w:hAnsi="Courier New"/>
          <w:sz w:val="20"/>
        </w:rPr>
        <w:t xml:space="preserve">        """</w:t>
      </w:r>
    </w:p>
    <w:p>
      <w:r>
        <w:rPr>
          <w:rFonts w:ascii="Courier New" w:hAnsi="Courier New"/>
          <w:sz w:val="20"/>
        </w:rPr>
        <w:t xml:space="preserve">        Returns two values: the count of Playing members and the count</w:t>
      </w:r>
    </w:p>
    <w:p>
      <w:r>
        <w:rPr>
          <w:rFonts w:ascii="Courier New" w:hAnsi="Courier New"/>
          <w:sz w:val="20"/>
        </w:rPr>
        <w:t xml:space="preserve">        of Social members.</w:t>
      </w:r>
    </w:p>
    <w:p>
      <w:r>
        <w:rPr>
          <w:rFonts w:ascii="Courier New" w:hAnsi="Courier New"/>
          <w:sz w:val="20"/>
        </w:rPr>
        <w:t xml:space="preserve">        """</w:t>
      </w:r>
    </w:p>
    <w:p>
      <w:r>
        <w:rPr>
          <w:rFonts w:ascii="Courier New" w:hAnsi="Courier New"/>
          <w:sz w:val="20"/>
        </w:rPr>
        <w:t xml:space="preserve">        playing_count = 0</w:t>
      </w:r>
    </w:p>
    <w:p>
      <w:r>
        <w:rPr>
          <w:rFonts w:ascii="Courier New" w:hAnsi="Courier New"/>
          <w:sz w:val="20"/>
        </w:rPr>
        <w:t xml:space="preserve">        social_count = 0</w:t>
      </w:r>
    </w:p>
    <w:p>
      <w:r>
        <w:rPr>
          <w:rFonts w:ascii="Courier New" w:hAnsi="Courier New"/>
          <w:sz w:val="20"/>
        </w:rPr>
        <w:t xml:space="preserve">        for member in self.__member_list:</w:t>
      </w:r>
    </w:p>
    <w:p>
      <w:r>
        <w:rPr>
          <w:rFonts w:ascii="Courier New" w:hAnsi="Courier New"/>
          <w:sz w:val="20"/>
        </w:rPr>
        <w:t xml:space="preserve">            if member.get_member_type() == 'P':</w:t>
      </w:r>
    </w:p>
    <w:p>
      <w:r>
        <w:rPr>
          <w:rFonts w:ascii="Courier New" w:hAnsi="Courier New"/>
          <w:sz w:val="20"/>
        </w:rPr>
        <w:t xml:space="preserve">                playing_count = playing_count + 1</w:t>
      </w:r>
    </w:p>
    <w:p>
      <w:r>
        <w:rPr>
          <w:rFonts w:ascii="Courier New" w:hAnsi="Courier New"/>
          <w:sz w:val="20"/>
        </w:rPr>
        <w:t xml:space="preserve">            else:</w:t>
      </w:r>
    </w:p>
    <w:p>
      <w:r>
        <w:rPr>
          <w:rFonts w:ascii="Courier New" w:hAnsi="Courier New"/>
          <w:sz w:val="20"/>
        </w:rPr>
        <w:t xml:space="preserve">                social_count = social_count + 1</w:t>
      </w:r>
    </w:p>
    <w:p>
      <w:r>
        <w:rPr>
          <w:rFonts w:ascii="Courier New" w:hAnsi="Courier New"/>
          <w:sz w:val="20"/>
        </w:rPr>
        <w:t xml:space="preserve">        return playing_count, social_count</w:t>
      </w:r>
    </w:p>
    <w:p>
      <w:r>
        <w:rPr>
          <w:rFonts w:ascii="Courier New" w:hAnsi="Courier New"/>
          <w:sz w:val="20"/>
        </w:rPr>
      </w:r>
    </w:p>
    <w:p>
      <w:r>
        <w:rPr>
          <w:rFonts w:ascii="Courier New" w:hAnsi="Courier New"/>
          <w:sz w:val="20"/>
        </w:rPr>
        <w:t xml:space="preserve">    def membersJoinedInYear(self, year):</w:t>
      </w:r>
    </w:p>
    <w:p>
      <w:r>
        <w:rPr>
          <w:rFonts w:ascii="Courier New" w:hAnsi="Courier New"/>
          <w:sz w:val="20"/>
        </w:rPr>
        <w:t xml:space="preserve">        """</w:t>
      </w:r>
    </w:p>
    <w:p>
      <w:r>
        <w:rPr>
          <w:rFonts w:ascii="Courier New" w:hAnsi="Courier New"/>
          <w:sz w:val="20"/>
        </w:rPr>
        <w:t xml:space="preserve">        Returns a list of members who joined in the given year.</w:t>
      </w:r>
    </w:p>
    <w:p>
      <w:r>
        <w:rPr>
          <w:rFonts w:ascii="Courier New" w:hAnsi="Courier New"/>
          <w:sz w:val="20"/>
        </w:rPr>
        <w:t xml:space="preserve">        """</w:t>
      </w:r>
    </w:p>
    <w:p>
      <w:r>
        <w:rPr>
          <w:rFonts w:ascii="Courier New" w:hAnsi="Courier New"/>
          <w:sz w:val="20"/>
        </w:rPr>
        <w:t xml:space="preserve">        result = []</w:t>
      </w:r>
    </w:p>
    <w:p>
      <w:r>
        <w:rPr>
          <w:rFonts w:ascii="Courier New" w:hAnsi="Courier New"/>
          <w:sz w:val="20"/>
        </w:rPr>
        <w:t xml:space="preserve">        for member in self.__member_list:</w:t>
      </w:r>
    </w:p>
    <w:p>
      <w:r>
        <w:rPr>
          <w:rFonts w:ascii="Courier New" w:hAnsi="Courier New"/>
          <w:sz w:val="20"/>
        </w:rPr>
        <w:t xml:space="preserve">            if member.get_year_joined() == year:</w:t>
      </w:r>
    </w:p>
    <w:p>
      <w:r>
        <w:rPr>
          <w:rFonts w:ascii="Courier New" w:hAnsi="Courier New"/>
          <w:sz w:val="20"/>
        </w:rPr>
        <w:t xml:space="preserve">                result.append(member)</w:t>
      </w:r>
    </w:p>
    <w:p>
      <w:r>
        <w:rPr>
          <w:rFonts w:ascii="Courier New" w:hAnsi="Courier New"/>
          <w:sz w:val="20"/>
        </w:rPr>
        <w:t xml:space="preserve">        return result</w:t>
      </w:r>
    </w:p>
    <w:p>
      <w:r>
        <w:rPr>
          <w:rFonts w:ascii="Courier New" w:hAnsi="Courier New"/>
          <w:sz w:val="20"/>
        </w:rPr>
      </w:r>
    </w:p>
    <w:p>
      <w:r>
        <w:rPr>
          <w:rFonts w:ascii="Courier New" w:hAnsi="Courier New"/>
          <w:sz w:val="20"/>
        </w:rPr>
        <w:t xml:space="preserve">    def findMember(self, name):</w:t>
      </w:r>
    </w:p>
    <w:p>
      <w:r>
        <w:rPr>
          <w:rFonts w:ascii="Courier New" w:hAnsi="Courier New"/>
          <w:sz w:val="20"/>
        </w:rPr>
        <w:t xml:space="preserve">        """</w:t>
      </w:r>
    </w:p>
    <w:p>
      <w:r>
        <w:rPr>
          <w:rFonts w:ascii="Courier New" w:hAnsi="Courier New"/>
          <w:sz w:val="20"/>
        </w:rPr>
        <w:t xml:space="preserve">        Finds and returns a member by name (case-insensitive).</w:t>
      </w:r>
    </w:p>
    <w:p>
      <w:r>
        <w:rPr>
          <w:rFonts w:ascii="Courier New" w:hAnsi="Courier New"/>
          <w:sz w:val="20"/>
        </w:rPr>
        <w:t xml:space="preserve">        Returns None if no member with that name is found.</w:t>
      </w:r>
    </w:p>
    <w:p>
      <w:r>
        <w:rPr>
          <w:rFonts w:ascii="Courier New" w:hAnsi="Courier New"/>
          <w:sz w:val="20"/>
        </w:rPr>
        <w:t xml:space="preserve">        """</w:t>
      </w:r>
    </w:p>
    <w:p>
      <w:r>
        <w:rPr>
          <w:rFonts w:ascii="Courier New" w:hAnsi="Courier New"/>
          <w:sz w:val="20"/>
        </w:rPr>
        <w:t xml:space="preserve">        for member in self.__member_list:</w:t>
      </w:r>
    </w:p>
    <w:p>
      <w:r>
        <w:rPr>
          <w:rFonts w:ascii="Courier New" w:hAnsi="Courier New"/>
          <w:sz w:val="20"/>
        </w:rPr>
        <w:t xml:space="preserve">            if member.get_name().lower() == name.lower():</w:t>
      </w:r>
    </w:p>
    <w:p>
      <w:r>
        <w:rPr>
          <w:rFonts w:ascii="Courier New" w:hAnsi="Courier New"/>
          <w:sz w:val="20"/>
        </w:rPr>
        <w:t xml:space="preserve">                return member</w:t>
      </w:r>
    </w:p>
    <w:p>
      <w:r>
        <w:rPr>
          <w:rFonts w:ascii="Courier New" w:hAnsi="Courier New"/>
          <w:sz w:val="20"/>
        </w:rPr>
        <w:t xml:space="preserve">        return None</w:t>
      </w:r>
    </w:p>
    <w:p>
      <w:r>
        <w:rPr>
          <w:rFonts w:ascii="Courier New" w:hAnsi="Courier New"/>
          <w:sz w:val="20"/>
        </w:rPr>
      </w:r>
    </w:p>
    <w:p>
      <w:r>
        <w:rPr>
          <w:rFonts w:ascii="Courier New" w:hAnsi="Courier New"/>
          <w:sz w:val="20"/>
        </w:rPr>
        <w:t xml:space="preserve">    def removeMember(self, index):</w:t>
      </w:r>
    </w:p>
    <w:p>
      <w:r>
        <w:rPr>
          <w:rFonts w:ascii="Courier New" w:hAnsi="Courier New"/>
          <w:sz w:val="20"/>
        </w:rPr>
        <w:t xml:space="preserve">        """</w:t>
      </w:r>
    </w:p>
    <w:p>
      <w:r>
        <w:rPr>
          <w:rFonts w:ascii="Courier New" w:hAnsi="Courier New"/>
          <w:sz w:val="20"/>
        </w:rPr>
        <w:t xml:space="preserve">        Removes the member at the given index (1-based) from the list.</w:t>
      </w:r>
    </w:p>
    <w:p>
      <w:r>
        <w:rPr>
          <w:rFonts w:ascii="Courier New" w:hAnsi="Courier New"/>
          <w:sz w:val="20"/>
        </w:rPr>
        <w:t xml:space="preserve">        Returns True if successful, False if the index is out of range.</w:t>
      </w:r>
    </w:p>
    <w:p>
      <w:r>
        <w:rPr>
          <w:rFonts w:ascii="Courier New" w:hAnsi="Courier New"/>
          <w:sz w:val="20"/>
        </w:rPr>
        <w:t xml:space="preserve">        """</w:t>
      </w:r>
    </w:p>
    <w:p>
      <w:r>
        <w:rPr>
          <w:rFonts w:ascii="Courier New" w:hAnsi="Courier New"/>
          <w:sz w:val="20"/>
        </w:rPr>
        <w:t xml:space="preserve">        if index &lt; 1 or index &gt; len(self.__member_list):</w:t>
      </w:r>
    </w:p>
    <w:p>
      <w:r>
        <w:rPr>
          <w:rFonts w:ascii="Courier New" w:hAnsi="Courier New"/>
          <w:sz w:val="20"/>
        </w:rPr>
        <w:t xml:space="preserve">            return False</w:t>
      </w:r>
    </w:p>
    <w:p>
      <w:r>
        <w:rPr>
          <w:rFonts w:ascii="Courier New" w:hAnsi="Courier New"/>
          <w:sz w:val="20"/>
        </w:rPr>
        <w:t xml:space="preserve">        self.__member_list.pop(index - 1)</w:t>
      </w:r>
    </w:p>
    <w:p>
      <w:r>
        <w:rPr>
          <w:rFonts w:ascii="Courier New" w:hAnsi="Courier New"/>
          <w:sz w:val="20"/>
        </w:rPr>
        <w:t xml:space="preserve">        return True</w:t>
      </w:r>
    </w:p>
    <w:p>
      <w:r>
        <w:rPr>
          <w:rFonts w:ascii="Courier New" w:hAnsi="Courier New"/>
          <w:sz w:val="20"/>
        </w:rPr>
      </w:r>
    </w:p>
    <w:p>
      <w:r>
        <w:rPr>
          <w:rFonts w:ascii="Courier New" w:hAnsi="Courier New"/>
          <w:sz w:val="20"/>
        </w:rPr>
        <w:t xml:space="preserve">    def sortMembers(self, criterion):</w:t>
      </w:r>
    </w:p>
    <w:p>
      <w:r>
        <w:rPr>
          <w:rFonts w:ascii="Courier New" w:hAnsi="Courier New"/>
          <w:sz w:val="20"/>
        </w:rPr>
        <w:t xml:space="preserve">        """</w:t>
      </w:r>
    </w:p>
    <w:p>
      <w:r>
        <w:rPr>
          <w:rFonts w:ascii="Courier New" w:hAnsi="Courier New"/>
          <w:sz w:val="20"/>
        </w:rPr>
        <w:t xml:space="preserve">        Sorts a copy of the member list by the given criterion</w:t>
      </w:r>
    </w:p>
    <w:p>
      <w:r>
        <w:rPr>
          <w:rFonts w:ascii="Courier New" w:hAnsi="Courier New"/>
          <w:sz w:val="20"/>
        </w:rPr>
        <w:t xml:space="preserve">        ('name' or 'year') and returns the sorted list as a string</w:t>
      </w:r>
    </w:p>
    <w:p>
      <w:r>
        <w:rPr>
          <w:rFonts w:ascii="Courier New" w:hAnsi="Courier New"/>
          <w:sz w:val="20"/>
        </w:rPr>
        <w:t xml:space="preserve">        in tabular format with numbering.</w:t>
      </w:r>
    </w:p>
    <w:p>
      <w:r>
        <w:rPr>
          <w:rFonts w:ascii="Courier New" w:hAnsi="Courier New"/>
          <w:sz w:val="20"/>
        </w:rPr>
        <w:t xml:space="preserve">        Does NOT modify the original list.</w:t>
      </w:r>
    </w:p>
    <w:p>
      <w:r>
        <w:rPr>
          <w:rFonts w:ascii="Courier New" w:hAnsi="Courier New"/>
          <w:sz w:val="20"/>
        </w:rPr>
        <w:t xml:space="preserve">        """</w:t>
      </w:r>
    </w:p>
    <w:p>
      <w:r>
        <w:rPr>
          <w:rFonts w:ascii="Courier New" w:hAnsi="Courier New"/>
          <w:sz w:val="20"/>
        </w:rPr>
        <w:t xml:space="preserve">        # make a copy of the list so original is not changed</w:t>
      </w:r>
    </w:p>
    <w:p>
      <w:r>
        <w:rPr>
          <w:rFonts w:ascii="Courier New" w:hAnsi="Courier New"/>
          <w:sz w:val="20"/>
        </w:rPr>
        <w:t xml:space="preserve">        copy_list = list(self.__member_list)</w:t>
      </w:r>
    </w:p>
    <w:p>
      <w:r>
        <w:rPr>
          <w:rFonts w:ascii="Courier New" w:hAnsi="Courier New"/>
          <w:sz w:val="20"/>
        </w:rPr>
      </w:r>
    </w:p>
    <w:p>
      <w:r>
        <w:rPr>
          <w:rFonts w:ascii="Courier New" w:hAnsi="Courier New"/>
          <w:sz w:val="20"/>
        </w:rPr>
        <w:t xml:space="preserve">        if criterion == "name":</w:t>
      </w:r>
    </w:p>
    <w:p>
      <w:r>
        <w:rPr>
          <w:rFonts w:ascii="Courier New" w:hAnsi="Courier New"/>
          <w:sz w:val="20"/>
        </w:rPr>
        <w:t xml:space="preserve">            copy_list.sort(key=lambda m: m.get_name().lower())</w:t>
      </w:r>
    </w:p>
    <w:p>
      <w:r>
        <w:rPr>
          <w:rFonts w:ascii="Courier New" w:hAnsi="Courier New"/>
          <w:sz w:val="20"/>
        </w:rPr>
        <w:t xml:space="preserve">        elif criterion == "year":</w:t>
      </w:r>
    </w:p>
    <w:p>
      <w:r>
        <w:rPr>
          <w:rFonts w:ascii="Courier New" w:hAnsi="Courier New"/>
          <w:sz w:val="20"/>
        </w:rPr>
        <w:t xml:space="preserve">            copy_list.sort(key=lambda m: m.get_year_joined())</w:t>
      </w:r>
    </w:p>
    <w:p>
      <w:r>
        <w:rPr>
          <w:rFonts w:ascii="Courier New" w:hAnsi="Courier New"/>
          <w:sz w:val="20"/>
        </w:rPr>
      </w:r>
    </w:p>
    <w:p>
      <w:r>
        <w:rPr>
          <w:rFonts w:ascii="Courier New" w:hAnsi="Courier New"/>
          <w:sz w:val="20"/>
        </w:rPr>
        <w:t xml:space="preserve">        # build the result string with numbering</w:t>
      </w:r>
    </w:p>
    <w:p>
      <w:r>
        <w:rPr>
          <w:rFonts w:ascii="Courier New" w:hAnsi="Courier New"/>
          <w:sz w:val="20"/>
        </w:rPr>
        <w:t xml:space="preserve">        result = ""</w:t>
      </w:r>
    </w:p>
    <w:p>
      <w:r>
        <w:rPr>
          <w:rFonts w:ascii="Courier New" w:hAnsi="Courier New"/>
          <w:sz w:val="20"/>
        </w:rPr>
        <w:t xml:space="preserve">        count = 1</w:t>
      </w:r>
    </w:p>
    <w:p>
      <w:r>
        <w:rPr>
          <w:rFonts w:ascii="Courier New" w:hAnsi="Courier New"/>
          <w:sz w:val="20"/>
        </w:rPr>
        <w:t xml:space="preserve">        for member in copy_list:</w:t>
      </w:r>
    </w:p>
    <w:p>
      <w:r>
        <w:rPr>
          <w:rFonts w:ascii="Courier New" w:hAnsi="Courier New"/>
          <w:sz w:val="20"/>
        </w:rPr>
        <w:t xml:space="preserve">            result = result + f"{count}. {member}\n"</w:t>
      </w:r>
    </w:p>
    <w:p>
      <w:r>
        <w:rPr>
          <w:rFonts w:ascii="Courier New" w:hAnsi="Courier New"/>
          <w:sz w:val="20"/>
        </w:rPr>
        <w:t xml:space="preserve">            count = count + 1</w:t>
      </w:r>
    </w:p>
    <w:p>
      <w:r>
        <w:rPr>
          <w:rFonts w:ascii="Courier New" w:hAnsi="Courier New"/>
          <w:sz w:val="20"/>
        </w:rPr>
        <w:t xml:space="preserve">        return result</w:t>
      </w:r>
    </w:p>
    <w:p>
      <w:r>
        <w:rPr>
          <w:rFonts w:ascii="Courier New" w:hAnsi="Courier New"/>
          <w:sz w:val="20"/>
        </w:rPr>
      </w:r>
    </w:p>
    <w:p>
      <w:r>
        <w:rPr>
          <w:rFonts w:ascii="Courier New" w:hAnsi="Courier New"/>
          <w:sz w:val="20"/>
        </w:rPr>
        <w:t xml:space="preserve">    def saveToFile(self, filename):</w:t>
      </w:r>
    </w:p>
    <w:p>
      <w:r>
        <w:rPr>
          <w:rFonts w:ascii="Courier New" w:hAnsi="Courier New"/>
          <w:sz w:val="20"/>
        </w:rPr>
        <w:t xml:space="preserve">        """</w:t>
      </w:r>
    </w:p>
    <w:p>
      <w:r>
        <w:rPr>
          <w:rFonts w:ascii="Courier New" w:hAnsi="Courier New"/>
          <w:sz w:val="20"/>
        </w:rPr>
        <w:t xml:space="preserve">        Saves all member data to a text file.</w:t>
      </w:r>
    </w:p>
    <w:p>
      <w:r>
        <w:rPr>
          <w:rFonts w:ascii="Courier New" w:hAnsi="Courier New"/>
          <w:sz w:val="20"/>
        </w:rPr>
        <w:t xml:space="preserve">        Each line contains: name,member_type,year_joined</w:t>
      </w:r>
    </w:p>
    <w:p>
      <w:r>
        <w:rPr>
          <w:rFonts w:ascii="Courier New" w:hAnsi="Courier New"/>
          <w:sz w:val="20"/>
        </w:rPr>
        <w:t xml:space="preserve">        """</w:t>
      </w:r>
    </w:p>
    <w:p>
      <w:r>
        <w:rPr>
          <w:rFonts w:ascii="Courier New" w:hAnsi="Courier New"/>
          <w:sz w:val="20"/>
        </w:rPr>
        <w:t xml:space="preserve">        try:</w:t>
      </w:r>
    </w:p>
    <w:p>
      <w:r>
        <w:rPr>
          <w:rFonts w:ascii="Courier New" w:hAnsi="Courier New"/>
          <w:sz w:val="20"/>
        </w:rPr>
        <w:t xml:space="preserve">            file = open(filename, 'w')</w:t>
      </w:r>
    </w:p>
    <w:p>
      <w:r>
        <w:rPr>
          <w:rFonts w:ascii="Courier New" w:hAnsi="Courier New"/>
          <w:sz w:val="20"/>
        </w:rPr>
        <w:t xml:space="preserve">            for member in self.__member_list:</w:t>
      </w:r>
    </w:p>
    <w:p>
      <w:r>
        <w:rPr>
          <w:rFonts w:ascii="Courier New" w:hAnsi="Courier New"/>
          <w:sz w:val="20"/>
        </w:rPr>
        <w:t xml:space="preserve">                line = f"{member.get_name()},{member.get_member_type()},{member.get_year_joined()}\n"</w:t>
      </w:r>
    </w:p>
    <w:p>
      <w:r>
        <w:rPr>
          <w:rFonts w:ascii="Courier New" w:hAnsi="Courier New"/>
          <w:sz w:val="20"/>
        </w:rPr>
        <w:t xml:space="preserve">                file.write(line)</w:t>
      </w:r>
    </w:p>
    <w:p>
      <w:r>
        <w:rPr>
          <w:rFonts w:ascii="Courier New" w:hAnsi="Courier New"/>
          <w:sz w:val="20"/>
        </w:rPr>
        <w:t xml:space="preserve">            file.close()</w:t>
      </w:r>
    </w:p>
    <w:p>
      <w:r>
        <w:rPr>
          <w:rFonts w:ascii="Courier New" w:hAnsi="Courier New"/>
          <w:sz w:val="20"/>
        </w:rPr>
        <w:t xml:space="preserve">            return True</w:t>
      </w:r>
    </w:p>
    <w:p>
      <w:r>
        <w:rPr>
          <w:rFonts w:ascii="Courier New" w:hAnsi="Courier New"/>
          <w:sz w:val="20"/>
        </w:rPr>
        <w:t xml:space="preserve">        except IOError:</w:t>
      </w:r>
    </w:p>
    <w:p>
      <w:r>
        <w:rPr>
          <w:rFonts w:ascii="Courier New" w:hAnsi="Courier New"/>
          <w:sz w:val="20"/>
        </w:rPr>
        <w:t xml:space="preserve">            return False</w:t>
      </w:r>
    </w:p>
    <w:p>
      <w:r>
        <w:rPr>
          <w:rFonts w:ascii="Courier New" w:hAnsi="Courier New"/>
          <w:sz w:val="20"/>
        </w:rPr>
      </w:r>
    </w:p>
    <w:p>
      <w:r>
        <w:rPr>
          <w:rFonts w:ascii="Courier New" w:hAnsi="Courier New"/>
          <w:sz w:val="20"/>
        </w:rPr>
        <w:t xml:space="preserve">    def loadFromFile(self, filename):</w:t>
      </w:r>
    </w:p>
    <w:p>
      <w:r>
        <w:rPr>
          <w:rFonts w:ascii="Courier New" w:hAnsi="Courier New"/>
          <w:sz w:val="20"/>
        </w:rPr>
        <w:t xml:space="preserve">        """</w:t>
      </w:r>
    </w:p>
    <w:p>
      <w:r>
        <w:rPr>
          <w:rFonts w:ascii="Courier New" w:hAnsi="Courier New"/>
          <w:sz w:val="20"/>
        </w:rPr>
        <w:t xml:space="preserve">        Loads member data from a text file and replaces the current</w:t>
      </w:r>
    </w:p>
    <w:p>
      <w:r>
        <w:rPr>
          <w:rFonts w:ascii="Courier New" w:hAnsi="Courier New"/>
          <w:sz w:val="20"/>
        </w:rPr>
        <w:t xml:space="preserve">        member list. Each line should be: name,member_type,year_joined</w:t>
      </w:r>
    </w:p>
    <w:p>
      <w:r>
        <w:rPr>
          <w:rFonts w:ascii="Courier New" w:hAnsi="Courier New"/>
          <w:sz w:val="20"/>
        </w:rPr>
        <w:t xml:space="preserve">        """</w:t>
      </w:r>
    </w:p>
    <w:p>
      <w:r>
        <w:rPr>
          <w:rFonts w:ascii="Courier New" w:hAnsi="Courier New"/>
          <w:sz w:val="20"/>
        </w:rPr>
        <w:t xml:space="preserve">        try:</w:t>
      </w:r>
    </w:p>
    <w:p>
      <w:r>
        <w:rPr>
          <w:rFonts w:ascii="Courier New" w:hAnsi="Courier New"/>
          <w:sz w:val="20"/>
        </w:rPr>
        <w:t xml:space="preserve">            file = open(filename, 'r')</w:t>
      </w:r>
    </w:p>
    <w:p>
      <w:r>
        <w:rPr>
          <w:rFonts w:ascii="Courier New" w:hAnsi="Courier New"/>
          <w:sz w:val="20"/>
        </w:rPr>
        <w:t xml:space="preserve">            self.__member_list = []  # clear existing members</w:t>
      </w:r>
    </w:p>
    <w:p>
      <w:r>
        <w:rPr>
          <w:rFonts w:ascii="Courier New" w:hAnsi="Courier New"/>
          <w:sz w:val="20"/>
        </w:rPr>
        <w:t xml:space="preserve">            for line in file:</w:t>
      </w:r>
    </w:p>
    <w:p>
      <w:r>
        <w:rPr>
          <w:rFonts w:ascii="Courier New" w:hAnsi="Courier New"/>
          <w:sz w:val="20"/>
        </w:rPr>
        <w:t xml:space="preserve">                line = line.strip()</w:t>
      </w:r>
    </w:p>
    <w:p>
      <w:r>
        <w:rPr>
          <w:rFonts w:ascii="Courier New" w:hAnsi="Courier New"/>
          <w:sz w:val="20"/>
        </w:rPr>
        <w:t xml:space="preserve">                if line != "":</w:t>
      </w:r>
    </w:p>
    <w:p>
      <w:r>
        <w:rPr>
          <w:rFonts w:ascii="Courier New" w:hAnsi="Courier New"/>
          <w:sz w:val="20"/>
        </w:rPr>
        <w:t xml:space="preserve">                    parts = line.split(',')</w:t>
      </w:r>
    </w:p>
    <w:p>
      <w:r>
        <w:rPr>
          <w:rFonts w:ascii="Courier New" w:hAnsi="Courier New"/>
          <w:sz w:val="20"/>
        </w:rPr>
        <w:t xml:space="preserve">                    name = parts[0]</w:t>
      </w:r>
    </w:p>
    <w:p>
      <w:r>
        <w:rPr>
          <w:rFonts w:ascii="Courier New" w:hAnsi="Courier New"/>
          <w:sz w:val="20"/>
        </w:rPr>
        <w:t xml:space="preserve">                    member_type = parts[1]</w:t>
      </w:r>
    </w:p>
    <w:p>
      <w:r>
        <w:rPr>
          <w:rFonts w:ascii="Courier New" w:hAnsi="Courier New"/>
          <w:sz w:val="20"/>
        </w:rPr>
        <w:t xml:space="preserve">                    year_joined = int(parts[2])</w:t>
      </w:r>
    </w:p>
    <w:p>
      <w:r>
        <w:rPr>
          <w:rFonts w:ascii="Courier New" w:hAnsi="Courier New"/>
          <w:sz w:val="20"/>
        </w:rPr>
        <w:t xml:space="preserve">                    new_member = Member(name, member_type, year_joined)</w:t>
      </w:r>
    </w:p>
    <w:p>
      <w:r>
        <w:rPr>
          <w:rFonts w:ascii="Courier New" w:hAnsi="Courier New"/>
          <w:sz w:val="20"/>
        </w:rPr>
        <w:t xml:space="preserve">                    self.__member_list.append(new_member)</w:t>
      </w:r>
    </w:p>
    <w:p>
      <w:r>
        <w:rPr>
          <w:rFonts w:ascii="Courier New" w:hAnsi="Courier New"/>
          <w:sz w:val="20"/>
        </w:rPr>
        <w:t xml:space="preserve">            file.close()</w:t>
      </w:r>
    </w:p>
    <w:p>
      <w:r>
        <w:rPr>
          <w:rFonts w:ascii="Courier New" w:hAnsi="Courier New"/>
          <w:sz w:val="20"/>
        </w:rPr>
        <w:t xml:space="preserve">            return True</w:t>
      </w:r>
    </w:p>
    <w:p>
      <w:r>
        <w:rPr>
          <w:rFonts w:ascii="Courier New" w:hAnsi="Courier New"/>
          <w:sz w:val="20"/>
        </w:rPr>
        <w:t xml:space="preserve">        except IOError:</w:t>
      </w:r>
    </w:p>
    <w:p>
      <w:r>
        <w:rPr>
          <w:rFonts w:ascii="Courier New" w:hAnsi="Courier New"/>
          <w:sz w:val="20"/>
        </w:rPr>
        <w:t xml:space="preserve">            return False</w:t>
      </w:r>
    </w:p>
    <w:p>
      <w:r>
        <w:rPr>
          <w:rFonts w:ascii="Courier New" w:hAnsi="Courier New"/>
          <w:sz w:val="20"/>
        </w:rPr>
      </w:r>
    </w:p>
    <w:p>
      <w:r>
        <w:br w:type="page"/>
      </w:r>
    </w:p>
    <w:p>
      <w:r>
        <w:rPr>
          <w:b/>
          <w:sz w:val="24"/>
        </w:rPr>
        <w:t>GolfClubMain.py</w:t>
      </w:r>
    </w:p>
    <w:p>
      <w:r>
        <w:rPr>
          <w:rFonts w:ascii="Courier New" w:hAnsi="Courier New"/>
          <w:sz w:val="20"/>
        </w:rPr>
        <w:t># GolfClubMain.py</w:t>
      </w:r>
    </w:p>
    <w:p>
      <w:r>
        <w:rPr>
          <w:rFonts w:ascii="Courier New" w:hAnsi="Courier New"/>
          <w:sz w:val="20"/>
        </w:rPr>
        <w:t># BDA100 Programming Fundamentals - Assignment (Batch 4)</w:t>
      </w:r>
    </w:p>
    <w:p>
      <w:r>
        <w:rPr>
          <w:rFonts w:ascii="Courier New" w:hAnsi="Courier New"/>
          <w:sz w:val="20"/>
        </w:rPr>
        <w:t># Student ID: E2500023</w:t>
      </w:r>
    </w:p>
    <w:p>
      <w:r>
        <w:rPr>
          <w:rFonts w:ascii="Courier New" w:hAnsi="Courier New"/>
          <w:sz w:val="20"/>
        </w:rPr>
        <w:t># Name: Karna Bir Hada</w:t>
      </w:r>
    </w:p>
    <w:p>
      <w:r>
        <w:rPr>
          <w:rFonts w:ascii="Courier New" w:hAnsi="Courier New"/>
          <w:sz w:val="20"/>
        </w:rPr>
      </w:r>
    </w:p>
    <w:p>
      <w:r>
        <w:rPr>
          <w:rFonts w:ascii="Courier New" w:hAnsi="Courier New"/>
          <w:sz w:val="20"/>
        </w:rPr>
        <w:t>from Member import Member, GolfClub</w:t>
      </w:r>
    </w:p>
    <w:p>
      <w:r>
        <w:rPr>
          <w:rFonts w:ascii="Courier New" w:hAnsi="Courier New"/>
          <w:sz w:val="20"/>
        </w:rPr>
      </w:r>
    </w:p>
    <w:p>
      <w:r>
        <w:rPr>
          <w:rFonts w:ascii="Courier New" w:hAnsi="Courier New"/>
          <w:sz w:val="20"/>
        </w:rPr>
      </w:r>
    </w:p>
    <w:p>
      <w:r>
        <w:rPr>
          <w:rFonts w:ascii="Courier New" w:hAnsi="Courier New"/>
          <w:sz w:val="20"/>
        </w:rPr>
        <w:t>def display_menu(club_name):</w:t>
      </w:r>
    </w:p>
    <w:p>
      <w:r>
        <w:rPr>
          <w:rFonts w:ascii="Courier New" w:hAnsi="Courier New"/>
          <w:sz w:val="20"/>
        </w:rPr>
        <w:t xml:space="preserve">    """</w:t>
      </w:r>
    </w:p>
    <w:p>
      <w:r>
        <w:rPr>
          <w:rFonts w:ascii="Courier New" w:hAnsi="Courier New"/>
          <w:sz w:val="20"/>
        </w:rPr>
        <w:t xml:space="preserve">    Displays the main menu options to the user.</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print(club_name)</w:t>
      </w:r>
    </w:p>
    <w:p>
      <w:r>
        <w:rPr>
          <w:rFonts w:ascii="Courier New" w:hAnsi="Courier New"/>
          <w:sz w:val="20"/>
        </w:rPr>
        <w:t xml:space="preserve">    print()</w:t>
      </w:r>
    </w:p>
    <w:p>
      <w:r>
        <w:rPr>
          <w:rFonts w:ascii="Courier New" w:hAnsi="Courier New"/>
          <w:sz w:val="20"/>
        </w:rPr>
        <w:t xml:space="preserve">    print("1 Register new member")</w:t>
      </w:r>
    </w:p>
    <w:p>
      <w:r>
        <w:rPr>
          <w:rFonts w:ascii="Courier New" w:hAnsi="Courier New"/>
          <w:sz w:val="20"/>
        </w:rPr>
        <w:t xml:space="preserve">    print("2 List all details of members")</w:t>
      </w:r>
    </w:p>
    <w:p>
      <w:r>
        <w:rPr>
          <w:rFonts w:ascii="Courier New" w:hAnsi="Courier New"/>
          <w:sz w:val="20"/>
        </w:rPr>
        <w:t xml:space="preserve">    print("3 Display club's summary information")</w:t>
      </w:r>
    </w:p>
    <w:p>
      <w:r>
        <w:rPr>
          <w:rFonts w:ascii="Courier New" w:hAnsi="Courier New"/>
          <w:sz w:val="20"/>
        </w:rPr>
        <w:t xml:space="preserve">    print("4 List members who joined in a particular year")</w:t>
      </w:r>
    </w:p>
    <w:p>
      <w:r>
        <w:rPr>
          <w:rFonts w:ascii="Courier New" w:hAnsi="Courier New"/>
          <w:sz w:val="20"/>
        </w:rPr>
        <w:t xml:space="preserve">    print("5 Delete a member from the club")</w:t>
      </w:r>
    </w:p>
    <w:p>
      <w:r>
        <w:rPr>
          <w:rFonts w:ascii="Courier New" w:hAnsi="Courier New"/>
          <w:sz w:val="20"/>
        </w:rPr>
        <w:t xml:space="preserve">    print("6 Change details for a member, given the name")</w:t>
      </w:r>
    </w:p>
    <w:p>
      <w:r>
        <w:rPr>
          <w:rFonts w:ascii="Courier New" w:hAnsi="Courier New"/>
          <w:sz w:val="20"/>
        </w:rPr>
        <w:t xml:space="preserve">    print("7 Display all members, sorted according to name or years joined")</w:t>
      </w:r>
    </w:p>
    <w:p>
      <w:r>
        <w:rPr>
          <w:rFonts w:ascii="Courier New" w:hAnsi="Courier New"/>
          <w:sz w:val="20"/>
        </w:rPr>
        <w:t xml:space="preserve">    print("8 Save data to file")</w:t>
      </w:r>
    </w:p>
    <w:p>
      <w:r>
        <w:rPr>
          <w:rFonts w:ascii="Courier New" w:hAnsi="Courier New"/>
          <w:sz w:val="20"/>
        </w:rPr>
        <w:t xml:space="preserve">    print("9 Load data from file")</w:t>
      </w:r>
    </w:p>
    <w:p>
      <w:r>
        <w:rPr>
          <w:rFonts w:ascii="Courier New" w:hAnsi="Courier New"/>
          <w:sz w:val="20"/>
        </w:rPr>
        <w:t xml:space="preserve">    print("0 Quit")</w:t>
      </w:r>
    </w:p>
    <w:p>
      <w:r>
        <w:rPr>
          <w:rFonts w:ascii="Courier New" w:hAnsi="Courier New"/>
          <w:sz w:val="20"/>
        </w:rPr>
      </w:r>
    </w:p>
    <w:p>
      <w:r>
        <w:rPr>
          <w:rFonts w:ascii="Courier New" w:hAnsi="Courier New"/>
          <w:sz w:val="20"/>
        </w:rPr>
      </w:r>
    </w:p>
    <w:p>
      <w:r>
        <w:rPr>
          <w:rFonts w:ascii="Courier New" w:hAnsi="Courier New"/>
          <w:sz w:val="20"/>
        </w:rPr>
        <w:t>def register_member(club):</w:t>
      </w:r>
    </w:p>
    <w:p>
      <w:r>
        <w:rPr>
          <w:rFonts w:ascii="Courier New" w:hAnsi="Courier New"/>
          <w:sz w:val="20"/>
        </w:rPr>
        <w:t xml:space="preserve">    """</w:t>
      </w:r>
    </w:p>
    <w:p>
      <w:r>
        <w:rPr>
          <w:rFonts w:ascii="Courier New" w:hAnsi="Courier New"/>
          <w:sz w:val="20"/>
        </w:rPr>
        <w:t xml:space="preserve">    Prompts the user to enter details for a new member.</w:t>
      </w:r>
    </w:p>
    <w:p>
      <w:r>
        <w:rPr>
          <w:rFonts w:ascii="Courier New" w:hAnsi="Courier New"/>
          <w:sz w:val="20"/>
        </w:rPr>
        <w:t xml:space="preserve">    Validates the input and adds the member to the club.</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name = input("Enter member's name: ").strip()</w:t>
      </w:r>
    </w:p>
    <w:p>
      <w:r>
        <w:rPr>
          <w:rFonts w:ascii="Courier New" w:hAnsi="Courier New"/>
          <w:sz w:val="20"/>
        </w:rPr>
        <w:t xml:space="preserve">    if name == "":</w:t>
      </w:r>
    </w:p>
    <w:p>
      <w:r>
        <w:rPr>
          <w:rFonts w:ascii="Courier New" w:hAnsi="Courier New"/>
          <w:sz w:val="20"/>
        </w:rPr>
        <w:t xml:space="preserve">        print("Name cannot be empty. Registration cancelled.")</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member_type = input("Enter member type (P for Playing, S for Social): ").strip()</w:t>
      </w:r>
    </w:p>
    <w:p>
      <w:r>
        <w:rPr>
          <w:rFonts w:ascii="Courier New" w:hAnsi="Courier New"/>
          <w:sz w:val="20"/>
        </w:rPr>
        <w:t xml:space="preserve">    if member_type == "":</w:t>
      </w:r>
    </w:p>
    <w:p>
      <w:r>
        <w:rPr>
          <w:rFonts w:ascii="Courier New" w:hAnsi="Courier New"/>
          <w:sz w:val="20"/>
        </w:rPr>
        <w:t xml:space="preserve">        print("Member type cannot be empty. Registration cancelled.")</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 validate year joined</w:t>
      </w:r>
    </w:p>
    <w:p>
      <w:r>
        <w:rPr>
          <w:rFonts w:ascii="Courier New" w:hAnsi="Courier New"/>
          <w:sz w:val="20"/>
        </w:rPr>
        <w:t xml:space="preserve">    try:</w:t>
      </w:r>
    </w:p>
    <w:p>
      <w:r>
        <w:rPr>
          <w:rFonts w:ascii="Courier New" w:hAnsi="Courier New"/>
          <w:sz w:val="20"/>
        </w:rPr>
        <w:t xml:space="preserve">        year_joined = int(input("Enter year joined: "))</w:t>
      </w:r>
    </w:p>
    <w:p>
      <w:r>
        <w:rPr>
          <w:rFonts w:ascii="Courier New" w:hAnsi="Courier New"/>
          <w:sz w:val="20"/>
        </w:rPr>
        <w:t xml:space="preserve">    except ValueError:</w:t>
      </w:r>
    </w:p>
    <w:p>
      <w:r>
        <w:rPr>
          <w:rFonts w:ascii="Courier New" w:hAnsi="Courier New"/>
          <w:sz w:val="20"/>
        </w:rPr>
        <w:t xml:space="preserve">        print("Invalid year. Registration cancelled.")</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 create the member and add to club</w:t>
      </w:r>
    </w:p>
    <w:p>
      <w:r>
        <w:rPr>
          <w:rFonts w:ascii="Courier New" w:hAnsi="Courier New"/>
          <w:sz w:val="20"/>
        </w:rPr>
        <w:t xml:space="preserve">    new_member = Member(name, member_type, year_joined)</w:t>
      </w:r>
    </w:p>
    <w:p>
      <w:r>
        <w:rPr>
          <w:rFonts w:ascii="Courier New" w:hAnsi="Courier New"/>
          <w:sz w:val="20"/>
        </w:rPr>
        <w:t xml:space="preserve">    club.add(new_member)</w:t>
      </w:r>
    </w:p>
    <w:p>
      <w:r>
        <w:rPr>
          <w:rFonts w:ascii="Courier New" w:hAnsi="Courier New"/>
          <w:sz w:val="20"/>
        </w:rPr>
        <w:t xml:space="preserve">    print("New member added...")</w:t>
      </w:r>
    </w:p>
    <w:p>
      <w:r>
        <w:rPr>
          <w:rFonts w:ascii="Courier New" w:hAnsi="Courier New"/>
          <w:sz w:val="20"/>
        </w:rPr>
      </w:r>
    </w:p>
    <w:p>
      <w:r>
        <w:rPr>
          <w:rFonts w:ascii="Courier New" w:hAnsi="Courier New"/>
          <w:sz w:val="20"/>
        </w:rPr>
      </w:r>
    </w:p>
    <w:p>
      <w:r>
        <w:rPr>
          <w:rFonts w:ascii="Courier New" w:hAnsi="Courier New"/>
          <w:sz w:val="20"/>
        </w:rPr>
        <w:t>def list_all_members(club):</w:t>
      </w:r>
    </w:p>
    <w:p>
      <w:r>
        <w:rPr>
          <w:rFonts w:ascii="Courier New" w:hAnsi="Courier New"/>
          <w:sz w:val="20"/>
        </w:rPr>
        <w:t xml:space="preserve">    """</w:t>
      </w:r>
    </w:p>
    <w:p>
      <w:r>
        <w:rPr>
          <w:rFonts w:ascii="Courier New" w:hAnsi="Courier New"/>
          <w:sz w:val="20"/>
        </w:rPr>
        <w:t xml:space="preserve">    Displays all members in the club. If there are no members,</w:t>
      </w:r>
    </w:p>
    <w:p>
      <w:r>
        <w:rPr>
          <w:rFonts w:ascii="Courier New" w:hAnsi="Courier New"/>
          <w:sz w:val="20"/>
        </w:rPr>
        <w:t xml:space="preserve">    shows an appropriate message.</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print("All members")</w:t>
      </w:r>
    </w:p>
    <w:p>
      <w:r>
        <w:rPr>
          <w:rFonts w:ascii="Courier New" w:hAnsi="Courier New"/>
          <w:sz w:val="20"/>
        </w:rPr>
        <w:t xml:space="preserve">    for member in club.get_member_list():</w:t>
      </w:r>
    </w:p>
    <w:p>
      <w:r>
        <w:rPr>
          <w:rFonts w:ascii="Courier New" w:hAnsi="Courier New"/>
          <w:sz w:val="20"/>
        </w:rPr>
        <w:t xml:space="preserve">        print(member)</w:t>
      </w:r>
    </w:p>
    <w:p>
      <w:r>
        <w:rPr>
          <w:rFonts w:ascii="Courier New" w:hAnsi="Courier New"/>
          <w:sz w:val="20"/>
        </w:rPr>
      </w:r>
    </w:p>
    <w:p>
      <w:r>
        <w:rPr>
          <w:rFonts w:ascii="Courier New" w:hAnsi="Courier New"/>
          <w:sz w:val="20"/>
        </w:rPr>
      </w:r>
    </w:p>
    <w:p>
      <w:r>
        <w:rPr>
          <w:rFonts w:ascii="Courier New" w:hAnsi="Courier New"/>
          <w:sz w:val="20"/>
        </w:rPr>
        <w:t>def display_summary(club):</w:t>
      </w:r>
    </w:p>
    <w:p>
      <w:r>
        <w:rPr>
          <w:rFonts w:ascii="Courier New" w:hAnsi="Courier New"/>
          <w:sz w:val="20"/>
        </w:rPr>
        <w:t xml:space="preserve">    """</w:t>
      </w:r>
    </w:p>
    <w:p>
      <w:r>
        <w:rPr>
          <w:rFonts w:ascii="Courier New" w:hAnsi="Courier New"/>
          <w:sz w:val="20"/>
        </w:rPr>
        <w:t xml:space="preserve">    Displays summary information: number of Playing and Social members,</w:t>
      </w:r>
    </w:p>
    <w:p>
      <w:r>
        <w:rPr>
          <w:rFonts w:ascii="Courier New" w:hAnsi="Courier New"/>
          <w:sz w:val="20"/>
        </w:rPr>
        <w:t xml:space="preserve">    and total fee collection.</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playing, social = club.memberCount()</w:t>
      </w:r>
    </w:p>
    <w:p>
      <w:r>
        <w:rPr>
          <w:rFonts w:ascii="Courier New" w:hAnsi="Courier New"/>
          <w:sz w:val="20"/>
        </w:rPr>
        <w:t xml:space="preserve">    total = club.totalFee()</w:t>
      </w:r>
    </w:p>
    <w:p>
      <w:r>
        <w:rPr>
          <w:rFonts w:ascii="Courier New" w:hAnsi="Courier New"/>
          <w:sz w:val="20"/>
        </w:rPr>
        <w:t xml:space="preserve">    print(f"Playing members: {playing}")</w:t>
      </w:r>
    </w:p>
    <w:p>
      <w:r>
        <w:rPr>
          <w:rFonts w:ascii="Courier New" w:hAnsi="Courier New"/>
          <w:sz w:val="20"/>
        </w:rPr>
        <w:t xml:space="preserve">    print(f"Social members: {social}")</w:t>
      </w:r>
    </w:p>
    <w:p>
      <w:r>
        <w:rPr>
          <w:rFonts w:ascii="Courier New" w:hAnsi="Courier New"/>
          <w:sz w:val="20"/>
        </w:rPr>
        <w:t xml:space="preserve">    print(f"Total annual fee collection: ${total:.2f}")</w:t>
      </w:r>
    </w:p>
    <w:p>
      <w:r>
        <w:rPr>
          <w:rFonts w:ascii="Courier New" w:hAnsi="Courier New"/>
          <w:sz w:val="20"/>
        </w:rPr>
      </w:r>
    </w:p>
    <w:p>
      <w:r>
        <w:rPr>
          <w:rFonts w:ascii="Courier New" w:hAnsi="Courier New"/>
          <w:sz w:val="20"/>
        </w:rPr>
      </w:r>
    </w:p>
    <w:p>
      <w:r>
        <w:rPr>
          <w:rFonts w:ascii="Courier New" w:hAnsi="Courier New"/>
          <w:sz w:val="20"/>
        </w:rPr>
        <w:t>def list_by_year(club):</w:t>
      </w:r>
    </w:p>
    <w:p>
      <w:r>
        <w:rPr>
          <w:rFonts w:ascii="Courier New" w:hAnsi="Courier New"/>
          <w:sz w:val="20"/>
        </w:rPr>
        <w:t xml:space="preserve">    """</w:t>
      </w:r>
    </w:p>
    <w:p>
      <w:r>
        <w:rPr>
          <w:rFonts w:ascii="Courier New" w:hAnsi="Courier New"/>
          <w:sz w:val="20"/>
        </w:rPr>
        <w:t xml:space="preserve">    Prompts the user for a year and displays all members who joined</w:t>
      </w:r>
    </w:p>
    <w:p>
      <w:r>
        <w:rPr>
          <w:rFonts w:ascii="Courier New" w:hAnsi="Courier New"/>
          <w:sz w:val="20"/>
        </w:rPr>
        <w:t xml:space="preserve">    in that year.</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try:</w:t>
      </w:r>
    </w:p>
    <w:p>
      <w:r>
        <w:rPr>
          <w:rFonts w:ascii="Courier New" w:hAnsi="Courier New"/>
          <w:sz w:val="20"/>
        </w:rPr>
        <w:t xml:space="preserve">        year = int(input("Enter year to search: "))</w:t>
      </w:r>
    </w:p>
    <w:p>
      <w:r>
        <w:rPr>
          <w:rFonts w:ascii="Courier New" w:hAnsi="Courier New"/>
          <w:sz w:val="20"/>
        </w:rPr>
        <w:t xml:space="preserve">    except ValueError:</w:t>
      </w:r>
    </w:p>
    <w:p>
      <w:r>
        <w:rPr>
          <w:rFonts w:ascii="Courier New" w:hAnsi="Courier New"/>
          <w:sz w:val="20"/>
        </w:rPr>
        <w:t xml:space="preserve">        print("Invalid year.")</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members = club.membersJoinedInYear(year)</w:t>
      </w:r>
    </w:p>
    <w:p>
      <w:r>
        <w:rPr>
          <w:rFonts w:ascii="Courier New" w:hAnsi="Courier New"/>
          <w:sz w:val="20"/>
        </w:rPr>
        <w:t xml:space="preserve">    if len(members) == 0:</w:t>
      </w:r>
    </w:p>
    <w:p>
      <w:r>
        <w:rPr>
          <w:rFonts w:ascii="Courier New" w:hAnsi="Courier New"/>
          <w:sz w:val="20"/>
        </w:rPr>
        <w:t xml:space="preserve">        print(f"No members joined in {year}")</w:t>
      </w:r>
    </w:p>
    <w:p>
      <w:r>
        <w:rPr>
          <w:rFonts w:ascii="Courier New" w:hAnsi="Courier New"/>
          <w:sz w:val="20"/>
        </w:rPr>
        <w:t xml:space="preserve">    else:</w:t>
      </w:r>
    </w:p>
    <w:p>
      <w:r>
        <w:rPr>
          <w:rFonts w:ascii="Courier New" w:hAnsi="Courier New"/>
          <w:sz w:val="20"/>
        </w:rPr>
        <w:t xml:space="preserve">        print(f"Members who joined in {year}:")</w:t>
      </w:r>
    </w:p>
    <w:p>
      <w:r>
        <w:rPr>
          <w:rFonts w:ascii="Courier New" w:hAnsi="Courier New"/>
          <w:sz w:val="20"/>
        </w:rPr>
        <w:t xml:space="preserve">        for member in members:</w:t>
      </w:r>
    </w:p>
    <w:p>
      <w:r>
        <w:rPr>
          <w:rFonts w:ascii="Courier New" w:hAnsi="Courier New"/>
          <w:sz w:val="20"/>
        </w:rPr>
        <w:t xml:space="preserve">            print(member)</w:t>
      </w:r>
    </w:p>
    <w:p>
      <w:r>
        <w:rPr>
          <w:rFonts w:ascii="Courier New" w:hAnsi="Courier New"/>
          <w:sz w:val="20"/>
        </w:rPr>
      </w:r>
    </w:p>
    <w:p>
      <w:r>
        <w:rPr>
          <w:rFonts w:ascii="Courier New" w:hAnsi="Courier New"/>
          <w:sz w:val="20"/>
        </w:rPr>
      </w:r>
    </w:p>
    <w:p>
      <w:r>
        <w:rPr>
          <w:rFonts w:ascii="Courier New" w:hAnsi="Courier New"/>
          <w:sz w:val="20"/>
        </w:rPr>
        <w:t>def delete_member(club):</w:t>
      </w:r>
    </w:p>
    <w:p>
      <w:r>
        <w:rPr>
          <w:rFonts w:ascii="Courier New" w:hAnsi="Courier New"/>
          <w:sz w:val="20"/>
        </w:rPr>
        <w:t xml:space="preserve">    """</w:t>
      </w:r>
    </w:p>
    <w:p>
      <w:r>
        <w:rPr>
          <w:rFonts w:ascii="Courier New" w:hAnsi="Courier New"/>
          <w:sz w:val="20"/>
        </w:rPr>
        <w:t xml:space="preserve">    Allows the user to delete a member by selecting their number</w:t>
      </w:r>
    </w:p>
    <w:p>
      <w:r>
        <w:rPr>
          <w:rFonts w:ascii="Courier New" w:hAnsi="Courier New"/>
          <w:sz w:val="20"/>
        </w:rPr>
        <w:t xml:space="preserve">    from the list. Validates the input range.</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 show members with numbers</w:t>
      </w:r>
    </w:p>
    <w:p>
      <w:r>
        <w:rPr>
          <w:rFonts w:ascii="Courier New" w:hAnsi="Courier New"/>
          <w:sz w:val="20"/>
        </w:rPr>
        <w:t xml:space="preserve">    count = 1</w:t>
      </w:r>
    </w:p>
    <w:p>
      <w:r>
        <w:rPr>
          <w:rFonts w:ascii="Courier New" w:hAnsi="Courier New"/>
          <w:sz w:val="20"/>
        </w:rPr>
        <w:t xml:space="preserve">    for member in club.get_member_list():</w:t>
      </w:r>
    </w:p>
    <w:p>
      <w:r>
        <w:rPr>
          <w:rFonts w:ascii="Courier New" w:hAnsi="Courier New"/>
          <w:sz w:val="20"/>
        </w:rPr>
        <w:t xml:space="preserve">        print(f"{count}. {member}")</w:t>
      </w:r>
    </w:p>
    <w:p>
      <w:r>
        <w:rPr>
          <w:rFonts w:ascii="Courier New" w:hAnsi="Courier New"/>
          <w:sz w:val="20"/>
        </w:rPr>
        <w:t xml:space="preserve">        count = count + 1</w:t>
      </w:r>
    </w:p>
    <w:p>
      <w:r>
        <w:rPr>
          <w:rFonts w:ascii="Courier New" w:hAnsi="Courier New"/>
          <w:sz w:val="20"/>
        </w:rPr>
      </w:r>
    </w:p>
    <w:p>
      <w:r>
        <w:rPr>
          <w:rFonts w:ascii="Courier New" w:hAnsi="Courier New"/>
          <w:sz w:val="20"/>
        </w:rPr>
        <w:t xml:space="preserve">    try:</w:t>
      </w:r>
    </w:p>
    <w:p>
      <w:r>
        <w:rPr>
          <w:rFonts w:ascii="Courier New" w:hAnsi="Courier New"/>
          <w:sz w:val="20"/>
        </w:rPr>
        <w:t xml:space="preserve">        choice = int(input(f"Delete which member? (1..{club.noOfMembers()}) "))</w:t>
      </w:r>
    </w:p>
    <w:p>
      <w:r>
        <w:rPr>
          <w:rFonts w:ascii="Courier New" w:hAnsi="Courier New"/>
          <w:sz w:val="20"/>
        </w:rPr>
        <w:t xml:space="preserve">    except ValueError:</w:t>
      </w:r>
    </w:p>
    <w:p>
      <w:r>
        <w:rPr>
          <w:rFonts w:ascii="Courier New" w:hAnsi="Courier New"/>
          <w:sz w:val="20"/>
        </w:rPr>
        <w:t xml:space="preserve">        print("Invalid input.")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if choice &lt; 1 or choice &gt; club.noOfMembers():</w:t>
      </w:r>
    </w:p>
    <w:p>
      <w:r>
        <w:rPr>
          <w:rFonts w:ascii="Courier New" w:hAnsi="Courier New"/>
          <w:sz w:val="20"/>
        </w:rPr>
        <w:t xml:space="preserve">        print(f"Out of range: {choice}")</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if club.removeMember(choice):</w:t>
      </w:r>
    </w:p>
    <w:p>
      <w:r>
        <w:rPr>
          <w:rFonts w:ascii="Courier New" w:hAnsi="Courier New"/>
          <w:sz w:val="20"/>
        </w:rPr>
        <w:t xml:space="preserve">        print("Deletion success.")</w:t>
      </w:r>
    </w:p>
    <w:p>
      <w:r>
        <w:rPr>
          <w:rFonts w:ascii="Courier New" w:hAnsi="Courier New"/>
          <w:sz w:val="20"/>
        </w:rPr>
        <w:t xml:space="preserve">    else:</w:t>
      </w:r>
    </w:p>
    <w:p>
      <w:r>
        <w:rPr>
          <w:rFonts w:ascii="Courier New" w:hAnsi="Courier New"/>
          <w:sz w:val="20"/>
        </w:rPr>
        <w:t xml:space="preserve">        print("Deletion failed.")</w:t>
      </w:r>
    </w:p>
    <w:p>
      <w:r>
        <w:rPr>
          <w:rFonts w:ascii="Courier New" w:hAnsi="Courier New"/>
          <w:sz w:val="20"/>
        </w:rPr>
      </w:r>
    </w:p>
    <w:p>
      <w:r>
        <w:rPr>
          <w:rFonts w:ascii="Courier New" w:hAnsi="Courier New"/>
          <w:sz w:val="20"/>
        </w:rPr>
      </w:r>
    </w:p>
    <w:p>
      <w:r>
        <w:rPr>
          <w:rFonts w:ascii="Courier New" w:hAnsi="Courier New"/>
          <w:sz w:val="20"/>
        </w:rPr>
        <w:t>def change_member_details(club):</w:t>
      </w:r>
    </w:p>
    <w:p>
      <w:r>
        <w:rPr>
          <w:rFonts w:ascii="Courier New" w:hAnsi="Courier New"/>
          <w:sz w:val="20"/>
        </w:rPr>
        <w:t xml:space="preserve">    """</w:t>
      </w:r>
    </w:p>
    <w:p>
      <w:r>
        <w:rPr>
          <w:rFonts w:ascii="Courier New" w:hAnsi="Courier New"/>
          <w:sz w:val="20"/>
        </w:rPr>
        <w:t xml:space="preserve">    Allows the user to change details of an existing member</w:t>
      </w:r>
    </w:p>
    <w:p>
      <w:r>
        <w:rPr>
          <w:rFonts w:ascii="Courier New" w:hAnsi="Courier New"/>
          <w:sz w:val="20"/>
        </w:rPr>
        <w:t xml:space="preserve">    by searching for their name.</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name = input("Enter member's name: ").strip()</w:t>
      </w:r>
    </w:p>
    <w:p>
      <w:r>
        <w:rPr>
          <w:rFonts w:ascii="Courier New" w:hAnsi="Courier New"/>
          <w:sz w:val="20"/>
        </w:rPr>
        <w:t xml:space="preserve">    member = club.findMember(name)</w:t>
      </w:r>
    </w:p>
    <w:p>
      <w:r>
        <w:rPr>
          <w:rFonts w:ascii="Courier New" w:hAnsi="Courier New"/>
          <w:sz w:val="20"/>
        </w:rPr>
      </w:r>
    </w:p>
    <w:p>
      <w:r>
        <w:rPr>
          <w:rFonts w:ascii="Courier New" w:hAnsi="Courier New"/>
          <w:sz w:val="20"/>
        </w:rPr>
        <w:t xml:space="preserve">    if member is None:</w:t>
      </w:r>
    </w:p>
    <w:p>
      <w:r>
        <w:rPr>
          <w:rFonts w:ascii="Courier New" w:hAnsi="Courier New"/>
          <w:sz w:val="20"/>
        </w:rPr>
        <w:t xml:space="preserve">        print(f"No member with name: {name}")</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print(f"Member detail: {member}")</w:t>
      </w:r>
    </w:p>
    <w:p>
      <w:r>
        <w:rPr>
          <w:rFonts w:ascii="Courier New" w:hAnsi="Courier New"/>
          <w:sz w:val="20"/>
        </w:rPr>
      </w:r>
    </w:p>
    <w:p>
      <w:r>
        <w:rPr>
          <w:rFonts w:ascii="Courier New" w:hAnsi="Courier New"/>
          <w:sz w:val="20"/>
        </w:rPr>
        <w:t xml:space="preserve">    # ask what to change</w:t>
      </w:r>
    </w:p>
    <w:p>
      <w:r>
        <w:rPr>
          <w:rFonts w:ascii="Courier New" w:hAnsi="Courier New"/>
          <w:sz w:val="20"/>
        </w:rPr>
        <w:t xml:space="preserve">    print("What do you want to change?")</w:t>
      </w:r>
    </w:p>
    <w:p>
      <w:r>
        <w:rPr>
          <w:rFonts w:ascii="Courier New" w:hAnsi="Courier New"/>
          <w:sz w:val="20"/>
        </w:rPr>
        <w:t xml:space="preserve">    print("1. Name")</w:t>
      </w:r>
    </w:p>
    <w:p>
      <w:r>
        <w:rPr>
          <w:rFonts w:ascii="Courier New" w:hAnsi="Courier New"/>
          <w:sz w:val="20"/>
        </w:rPr>
        <w:t xml:space="preserve">    print("2. Member type")</w:t>
      </w:r>
    </w:p>
    <w:p>
      <w:r>
        <w:rPr>
          <w:rFonts w:ascii="Courier New" w:hAnsi="Courier New"/>
          <w:sz w:val="20"/>
        </w:rPr>
        <w:t xml:space="preserve">    print("3. Year joined")</w:t>
      </w:r>
    </w:p>
    <w:p>
      <w:r>
        <w:rPr>
          <w:rFonts w:ascii="Courier New" w:hAnsi="Courier New"/>
          <w:sz w:val="20"/>
        </w:rPr>
        <w:t xml:space="preserve">    print("0. Cancel")</w:t>
      </w:r>
    </w:p>
    <w:p>
      <w:r>
        <w:rPr>
          <w:rFonts w:ascii="Courier New" w:hAnsi="Courier New"/>
          <w:sz w:val="20"/>
        </w:rPr>
      </w:r>
    </w:p>
    <w:p>
      <w:r>
        <w:rPr>
          <w:rFonts w:ascii="Courier New" w:hAnsi="Courier New"/>
          <w:sz w:val="20"/>
        </w:rPr>
        <w:t xml:space="preserve">    try:</w:t>
      </w:r>
    </w:p>
    <w:p>
      <w:r>
        <w:rPr>
          <w:rFonts w:ascii="Courier New" w:hAnsi="Courier New"/>
          <w:sz w:val="20"/>
        </w:rPr>
        <w:t xml:space="preserve">        option = int(input("Your choice? "))</w:t>
      </w:r>
    </w:p>
    <w:p>
      <w:r>
        <w:rPr>
          <w:rFonts w:ascii="Courier New" w:hAnsi="Courier New"/>
          <w:sz w:val="20"/>
        </w:rPr>
        <w:t xml:space="preserve">    except ValueError:</w:t>
      </w:r>
    </w:p>
    <w:p>
      <w:r>
        <w:rPr>
          <w:rFonts w:ascii="Courier New" w:hAnsi="Courier New"/>
          <w:sz w:val="20"/>
        </w:rPr>
        <w:t xml:space="preserve">        print("Invalid input. Update aborted...")</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if option == 1:</w:t>
      </w:r>
    </w:p>
    <w:p>
      <w:r>
        <w:rPr>
          <w:rFonts w:ascii="Courier New" w:hAnsi="Courier New"/>
          <w:sz w:val="20"/>
        </w:rPr>
        <w:t xml:space="preserve">        new_name = input("Enter new name: ").strip()</w:t>
      </w:r>
    </w:p>
    <w:p>
      <w:r>
        <w:rPr>
          <w:rFonts w:ascii="Courier New" w:hAnsi="Courier New"/>
          <w:sz w:val="20"/>
        </w:rPr>
        <w:t xml:space="preserve">        if new_name == "":</w:t>
      </w:r>
    </w:p>
    <w:p>
      <w:r>
        <w:rPr>
          <w:rFonts w:ascii="Courier New" w:hAnsi="Courier New"/>
          <w:sz w:val="20"/>
        </w:rPr>
        <w:t xml:space="preserve">            print("Name cannot be empty. Update aborted...")</w:t>
      </w:r>
    </w:p>
    <w:p>
      <w:r>
        <w:rPr>
          <w:rFonts w:ascii="Courier New" w:hAnsi="Courier New"/>
          <w:sz w:val="20"/>
        </w:rPr>
        <w:t xml:space="preserve">            return</w:t>
      </w:r>
    </w:p>
    <w:p>
      <w:r>
        <w:rPr>
          <w:rFonts w:ascii="Courier New" w:hAnsi="Courier New"/>
          <w:sz w:val="20"/>
        </w:rPr>
        <w:t xml:space="preserve">        member.set_name(new_name)</w:t>
      </w:r>
    </w:p>
    <w:p>
      <w:r>
        <w:rPr>
          <w:rFonts w:ascii="Courier New" w:hAnsi="Courier New"/>
          <w:sz w:val="20"/>
        </w:rPr>
        <w:t xml:space="preserve">        print("Information updated!")</w:t>
      </w:r>
    </w:p>
    <w:p>
      <w:r>
        <w:rPr>
          <w:rFonts w:ascii="Courier New" w:hAnsi="Courier New"/>
          <w:sz w:val="20"/>
        </w:rPr>
        <w:t xml:space="preserve">    elif option == 2:</w:t>
      </w:r>
    </w:p>
    <w:p>
      <w:r>
        <w:rPr>
          <w:rFonts w:ascii="Courier New" w:hAnsi="Courier New"/>
          <w:sz w:val="20"/>
        </w:rPr>
        <w:t xml:space="preserve">        new_type = input("Enter new type (P for Playing, S for Social): ").strip()</w:t>
      </w:r>
    </w:p>
    <w:p>
      <w:r>
        <w:rPr>
          <w:rFonts w:ascii="Courier New" w:hAnsi="Courier New"/>
          <w:sz w:val="20"/>
        </w:rPr>
        <w:t xml:space="preserve">        if new_type == "":</w:t>
      </w:r>
    </w:p>
    <w:p>
      <w:r>
        <w:rPr>
          <w:rFonts w:ascii="Courier New" w:hAnsi="Courier New"/>
          <w:sz w:val="20"/>
        </w:rPr>
        <w:t xml:space="preserve">            print("Type cannot be empty. Update aborted...")</w:t>
      </w:r>
    </w:p>
    <w:p>
      <w:r>
        <w:rPr>
          <w:rFonts w:ascii="Courier New" w:hAnsi="Courier New"/>
          <w:sz w:val="20"/>
        </w:rPr>
        <w:t xml:space="preserve">            return</w:t>
      </w:r>
    </w:p>
    <w:p>
      <w:r>
        <w:rPr>
          <w:rFonts w:ascii="Courier New" w:hAnsi="Courier New"/>
          <w:sz w:val="20"/>
        </w:rPr>
        <w:t xml:space="preserve">        member.set_member_type(new_type)</w:t>
      </w:r>
    </w:p>
    <w:p>
      <w:r>
        <w:rPr>
          <w:rFonts w:ascii="Courier New" w:hAnsi="Courier New"/>
          <w:sz w:val="20"/>
        </w:rPr>
        <w:t xml:space="preserve">        print("Information updated!")</w:t>
      </w:r>
    </w:p>
    <w:p>
      <w:r>
        <w:rPr>
          <w:rFonts w:ascii="Courier New" w:hAnsi="Courier New"/>
          <w:sz w:val="20"/>
        </w:rPr>
        <w:t xml:space="preserve">    elif option == 3:</w:t>
      </w:r>
    </w:p>
    <w:p>
      <w:r>
        <w:rPr>
          <w:rFonts w:ascii="Courier New" w:hAnsi="Courier New"/>
          <w:sz w:val="20"/>
        </w:rPr>
        <w:t xml:space="preserve">        try:</w:t>
      </w:r>
    </w:p>
    <w:p>
      <w:r>
        <w:rPr>
          <w:rFonts w:ascii="Courier New" w:hAnsi="Courier New"/>
          <w:sz w:val="20"/>
        </w:rPr>
        <w:t xml:space="preserve">            new_year = int(input("Enter new year joined: "))</w:t>
      </w:r>
    </w:p>
    <w:p>
      <w:r>
        <w:rPr>
          <w:rFonts w:ascii="Courier New" w:hAnsi="Courier New"/>
          <w:sz w:val="20"/>
        </w:rPr>
        <w:t xml:space="preserve">        except ValueError:</w:t>
      </w:r>
    </w:p>
    <w:p>
      <w:r>
        <w:rPr>
          <w:rFonts w:ascii="Courier New" w:hAnsi="Courier New"/>
          <w:sz w:val="20"/>
        </w:rPr>
        <w:t xml:space="preserve">            print("Invalid year. Update aborted...")</w:t>
      </w:r>
    </w:p>
    <w:p>
      <w:r>
        <w:rPr>
          <w:rFonts w:ascii="Courier New" w:hAnsi="Courier New"/>
          <w:sz w:val="20"/>
        </w:rPr>
        <w:t xml:space="preserve">            return</w:t>
      </w:r>
    </w:p>
    <w:p>
      <w:r>
        <w:rPr>
          <w:rFonts w:ascii="Courier New" w:hAnsi="Courier New"/>
          <w:sz w:val="20"/>
        </w:rPr>
        <w:t xml:space="preserve">        member.set_year_joined(new_year)</w:t>
      </w:r>
    </w:p>
    <w:p>
      <w:r>
        <w:rPr>
          <w:rFonts w:ascii="Courier New" w:hAnsi="Courier New"/>
          <w:sz w:val="20"/>
        </w:rPr>
        <w:t xml:space="preserve">        print("Information updated!")</w:t>
      </w:r>
    </w:p>
    <w:p>
      <w:r>
        <w:rPr>
          <w:rFonts w:ascii="Courier New" w:hAnsi="Courier New"/>
          <w:sz w:val="20"/>
        </w:rPr>
        <w:t xml:space="preserve">    elif option == 0:</w:t>
      </w:r>
    </w:p>
    <w:p>
      <w:r>
        <w:rPr>
          <w:rFonts w:ascii="Courier New" w:hAnsi="Courier New"/>
          <w:sz w:val="20"/>
        </w:rPr>
        <w:t xml:space="preserve">        print("Update aborted...")</w:t>
      </w:r>
    </w:p>
    <w:p>
      <w:r>
        <w:rPr>
          <w:rFonts w:ascii="Courier New" w:hAnsi="Courier New"/>
          <w:sz w:val="20"/>
        </w:rPr>
        <w:t xml:space="preserve">    else:</w:t>
      </w:r>
    </w:p>
    <w:p>
      <w:r>
        <w:rPr>
          <w:rFonts w:ascii="Courier New" w:hAnsi="Courier New"/>
          <w:sz w:val="20"/>
        </w:rPr>
        <w:t xml:space="preserve">        print("Invalid choice. Update aborted...")</w:t>
      </w:r>
    </w:p>
    <w:p>
      <w:r>
        <w:rPr>
          <w:rFonts w:ascii="Courier New" w:hAnsi="Courier New"/>
          <w:sz w:val="20"/>
        </w:rPr>
      </w:r>
    </w:p>
    <w:p>
      <w:r>
        <w:rPr>
          <w:rFonts w:ascii="Courier New" w:hAnsi="Courier New"/>
          <w:sz w:val="20"/>
        </w:rPr>
      </w:r>
    </w:p>
    <w:p>
      <w:r>
        <w:rPr>
          <w:rFonts w:ascii="Courier New" w:hAnsi="Courier New"/>
          <w:sz w:val="20"/>
        </w:rPr>
        <w:t>def display_sorted(club):</w:t>
      </w:r>
    </w:p>
    <w:p>
      <w:r>
        <w:rPr>
          <w:rFonts w:ascii="Courier New" w:hAnsi="Courier New"/>
          <w:sz w:val="20"/>
        </w:rPr>
        <w:t xml:space="preserve">    """</w:t>
      </w:r>
    </w:p>
    <w:p>
      <w:r>
        <w:rPr>
          <w:rFonts w:ascii="Courier New" w:hAnsi="Courier New"/>
          <w:sz w:val="20"/>
        </w:rPr>
        <w:t xml:space="preserve">    Displays members sorted by name or year joined.</w:t>
      </w:r>
    </w:p>
    <w:p>
      <w:r>
        <w:rPr>
          <w:rFonts w:ascii="Courier New" w:hAnsi="Courier New"/>
          <w:sz w:val="20"/>
        </w:rPr>
        <w:t xml:space="preserve">    The original list order is not changed.</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choice = ""</w:t>
      </w:r>
    </w:p>
    <w:p>
      <w:r>
        <w:rPr>
          <w:rFonts w:ascii="Courier New" w:hAnsi="Courier New"/>
          <w:sz w:val="20"/>
        </w:rPr>
        <w:t xml:space="preserve">    while choice not in ['n', 'y']:</w:t>
      </w:r>
    </w:p>
    <w:p>
      <w:r>
        <w:rPr>
          <w:rFonts w:ascii="Courier New" w:hAnsi="Courier New"/>
          <w:sz w:val="20"/>
        </w:rPr>
        <w:t xml:space="preserve">        choice = input("Sort according to &lt;N&gt;ame or &lt;Y&gt;ear joined? ").strip().lower()</w:t>
      </w:r>
    </w:p>
    <w:p>
      <w:r>
        <w:rPr>
          <w:rFonts w:ascii="Courier New" w:hAnsi="Courier New"/>
          <w:sz w:val="20"/>
        </w:rPr>
        <w:t xml:space="preserve">        if choice not in ['n', 'y']:</w:t>
      </w:r>
    </w:p>
    <w:p>
      <w:r>
        <w:rPr>
          <w:rFonts w:ascii="Courier New" w:hAnsi="Courier New"/>
          <w:sz w:val="20"/>
        </w:rPr>
        <w:t xml:space="preserve">            print("Invalid choice. Please enter N or Y.")</w:t>
      </w:r>
    </w:p>
    <w:p>
      <w:r>
        <w:rPr>
          <w:rFonts w:ascii="Courier New" w:hAnsi="Courier New"/>
          <w:sz w:val="20"/>
        </w:rPr>
      </w:r>
    </w:p>
    <w:p>
      <w:r>
        <w:rPr>
          <w:rFonts w:ascii="Courier New" w:hAnsi="Courier New"/>
          <w:sz w:val="20"/>
        </w:rPr>
        <w:t xml:space="preserve">    if choice == 'n':</w:t>
      </w:r>
    </w:p>
    <w:p>
      <w:r>
        <w:rPr>
          <w:rFonts w:ascii="Courier New" w:hAnsi="Courier New"/>
          <w:sz w:val="20"/>
        </w:rPr>
        <w:t xml:space="preserve">        sorted_str = club.sortMembers("name")</w:t>
      </w:r>
    </w:p>
    <w:p>
      <w:r>
        <w:rPr>
          <w:rFonts w:ascii="Courier New" w:hAnsi="Courier New"/>
          <w:sz w:val="20"/>
        </w:rPr>
        <w:t xml:space="preserve">    else:</w:t>
      </w:r>
    </w:p>
    <w:p>
      <w:r>
        <w:rPr>
          <w:rFonts w:ascii="Courier New" w:hAnsi="Courier New"/>
          <w:sz w:val="20"/>
        </w:rPr>
        <w:t xml:space="preserve">        sorted_str = club.sortMembers("year")</w:t>
      </w:r>
    </w:p>
    <w:p>
      <w:r>
        <w:rPr>
          <w:rFonts w:ascii="Courier New" w:hAnsi="Courier New"/>
          <w:sz w:val="20"/>
        </w:rPr>
      </w:r>
    </w:p>
    <w:p>
      <w:r>
        <w:rPr>
          <w:rFonts w:ascii="Courier New" w:hAnsi="Courier New"/>
          <w:sz w:val="20"/>
        </w:rPr>
        <w:t xml:space="preserve">    print("Members")</w:t>
      </w:r>
    </w:p>
    <w:p>
      <w:r>
        <w:rPr>
          <w:rFonts w:ascii="Courier New" w:hAnsi="Courier New"/>
          <w:sz w:val="20"/>
        </w:rPr>
        <w:t xml:space="preserve">    print(sorted_str, end="")</w:t>
      </w:r>
    </w:p>
    <w:p>
      <w:r>
        <w:rPr>
          <w:rFonts w:ascii="Courier New" w:hAnsi="Courier New"/>
          <w:sz w:val="20"/>
        </w:rPr>
      </w:r>
    </w:p>
    <w:p>
      <w:r>
        <w:rPr>
          <w:rFonts w:ascii="Courier New" w:hAnsi="Courier New"/>
          <w:sz w:val="20"/>
        </w:rPr>
      </w:r>
    </w:p>
    <w:p>
      <w:r>
        <w:rPr>
          <w:rFonts w:ascii="Courier New" w:hAnsi="Courier New"/>
          <w:sz w:val="20"/>
        </w:rPr>
        <w:t>def save_data(club):</w:t>
      </w:r>
    </w:p>
    <w:p>
      <w:r>
        <w:rPr>
          <w:rFonts w:ascii="Courier New" w:hAnsi="Courier New"/>
          <w:sz w:val="20"/>
        </w:rPr>
        <w:t xml:space="preserve">    """</w:t>
      </w:r>
    </w:p>
    <w:p>
      <w:r>
        <w:rPr>
          <w:rFonts w:ascii="Courier New" w:hAnsi="Courier New"/>
          <w:sz w:val="20"/>
        </w:rPr>
        <w:t xml:space="preserve">    Saves the member data to a file specified by the user.</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if club.noOfMembers() == 0:</w:t>
      </w:r>
    </w:p>
    <w:p>
      <w:r>
        <w:rPr>
          <w:rFonts w:ascii="Courier New" w:hAnsi="Courier New"/>
          <w:sz w:val="20"/>
        </w:rPr>
        <w:t xml:space="preserve">        print("No members signed up yet")</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filename = input("Enter file name to save: ").strip()</w:t>
      </w:r>
    </w:p>
    <w:p>
      <w:r>
        <w:rPr>
          <w:rFonts w:ascii="Courier New" w:hAnsi="Courier New"/>
          <w:sz w:val="20"/>
        </w:rPr>
        <w:t xml:space="preserve">    if filename == "":</w:t>
      </w:r>
    </w:p>
    <w:p>
      <w:r>
        <w:rPr>
          <w:rFonts w:ascii="Courier New" w:hAnsi="Courier New"/>
          <w:sz w:val="20"/>
        </w:rPr>
        <w:t xml:space="preserve">        print("Filename cannot be empty.")</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if club.saveToFile(filename):</w:t>
      </w:r>
    </w:p>
    <w:p>
      <w:r>
        <w:rPr>
          <w:rFonts w:ascii="Courier New" w:hAnsi="Courier New"/>
          <w:sz w:val="20"/>
        </w:rPr>
        <w:t xml:space="preserve">        print(f"Data successfully saved into {filename}")</w:t>
      </w:r>
    </w:p>
    <w:p>
      <w:r>
        <w:rPr>
          <w:rFonts w:ascii="Courier New" w:hAnsi="Courier New"/>
          <w:sz w:val="20"/>
        </w:rPr>
        <w:t xml:space="preserve">    else:</w:t>
      </w:r>
    </w:p>
    <w:p>
      <w:r>
        <w:rPr>
          <w:rFonts w:ascii="Courier New" w:hAnsi="Courier New"/>
          <w:sz w:val="20"/>
        </w:rPr>
        <w:t xml:space="preserve">        print("Error saving file.")</w:t>
      </w:r>
    </w:p>
    <w:p>
      <w:r>
        <w:rPr>
          <w:rFonts w:ascii="Courier New" w:hAnsi="Courier New"/>
          <w:sz w:val="20"/>
        </w:rPr>
      </w:r>
    </w:p>
    <w:p>
      <w:r>
        <w:rPr>
          <w:rFonts w:ascii="Courier New" w:hAnsi="Courier New"/>
          <w:sz w:val="20"/>
        </w:rPr>
      </w:r>
    </w:p>
    <w:p>
      <w:r>
        <w:rPr>
          <w:rFonts w:ascii="Courier New" w:hAnsi="Courier New"/>
          <w:sz w:val="20"/>
        </w:rPr>
        <w:t>def load_data(club):</w:t>
      </w:r>
    </w:p>
    <w:p>
      <w:r>
        <w:rPr>
          <w:rFonts w:ascii="Courier New" w:hAnsi="Courier New"/>
          <w:sz w:val="20"/>
        </w:rPr>
        <w:t xml:space="preserve">    """</w:t>
      </w:r>
    </w:p>
    <w:p>
      <w:r>
        <w:rPr>
          <w:rFonts w:ascii="Courier New" w:hAnsi="Courier New"/>
          <w:sz w:val="20"/>
        </w:rPr>
        <w:t xml:space="preserve">    Loads member data from a file specified by the user.</w:t>
      </w:r>
    </w:p>
    <w:p>
      <w:r>
        <w:rPr>
          <w:rFonts w:ascii="Courier New" w:hAnsi="Courier New"/>
          <w:sz w:val="20"/>
        </w:rPr>
        <w:t xml:space="preserve">    """</w:t>
      </w:r>
    </w:p>
    <w:p>
      <w:r>
        <w:rPr>
          <w:rFonts w:ascii="Courier New" w:hAnsi="Courier New"/>
          <w:sz w:val="20"/>
        </w:rPr>
        <w:t xml:space="preserve">    print()</w:t>
      </w:r>
    </w:p>
    <w:p>
      <w:r>
        <w:rPr>
          <w:rFonts w:ascii="Courier New" w:hAnsi="Courier New"/>
          <w:sz w:val="20"/>
        </w:rPr>
        <w:t xml:space="preserve">    filename = input("Enter file name to load: ").strip()</w:t>
      </w:r>
    </w:p>
    <w:p>
      <w:r>
        <w:rPr>
          <w:rFonts w:ascii="Courier New" w:hAnsi="Courier New"/>
          <w:sz w:val="20"/>
        </w:rPr>
        <w:t xml:space="preserve">    if filename == "":</w:t>
      </w:r>
    </w:p>
    <w:p>
      <w:r>
        <w:rPr>
          <w:rFonts w:ascii="Courier New" w:hAnsi="Courier New"/>
          <w:sz w:val="20"/>
        </w:rPr>
        <w:t xml:space="preserve">        print("Filename cannot be empty.")</w:t>
      </w:r>
    </w:p>
    <w:p>
      <w:r>
        <w:rPr>
          <w:rFonts w:ascii="Courier New" w:hAnsi="Courier New"/>
          <w:sz w:val="20"/>
        </w:rPr>
        <w:t xml:space="preserve">        return</w:t>
      </w:r>
    </w:p>
    <w:p>
      <w:r>
        <w:rPr>
          <w:rFonts w:ascii="Courier New" w:hAnsi="Courier New"/>
          <w:sz w:val="20"/>
        </w:rPr>
      </w:r>
    </w:p>
    <w:p>
      <w:r>
        <w:rPr>
          <w:rFonts w:ascii="Courier New" w:hAnsi="Courier New"/>
          <w:sz w:val="20"/>
        </w:rPr>
        <w:t xml:space="preserve">    if club.loadFromFile(filename):</w:t>
      </w:r>
    </w:p>
    <w:p>
      <w:r>
        <w:rPr>
          <w:rFonts w:ascii="Courier New" w:hAnsi="Courier New"/>
          <w:sz w:val="20"/>
        </w:rPr>
        <w:t xml:space="preserve">        print("Data loaded from file")</w:t>
      </w:r>
    </w:p>
    <w:p>
      <w:r>
        <w:rPr>
          <w:rFonts w:ascii="Courier New" w:hAnsi="Courier New"/>
          <w:sz w:val="20"/>
        </w:rPr>
        <w:t xml:space="preserve">    else:</w:t>
      </w:r>
    </w:p>
    <w:p>
      <w:r>
        <w:rPr>
          <w:rFonts w:ascii="Courier New" w:hAnsi="Courier New"/>
          <w:sz w:val="20"/>
        </w:rPr>
        <w:t xml:space="preserve">        print("Error loading file.")</w:t>
      </w:r>
    </w:p>
    <w:p>
      <w:r>
        <w:rPr>
          <w:rFonts w:ascii="Courier New" w:hAnsi="Courier New"/>
          <w:sz w:val="20"/>
        </w:rPr>
      </w:r>
    </w:p>
    <w:p>
      <w:r>
        <w:rPr>
          <w:rFonts w:ascii="Courier New" w:hAnsi="Courier New"/>
          <w:sz w:val="20"/>
        </w:rPr>
      </w:r>
    </w:p>
    <w:p>
      <w:r>
        <w:rPr>
          <w:rFonts w:ascii="Courier New" w:hAnsi="Courier New"/>
          <w:sz w:val="20"/>
        </w:rPr>
        <w:t>def main():</w:t>
      </w:r>
    </w:p>
    <w:p>
      <w:r>
        <w:rPr>
          <w:rFonts w:ascii="Courier New" w:hAnsi="Courier New"/>
          <w:sz w:val="20"/>
        </w:rPr>
        <w:t xml:space="preserve">    """</w:t>
      </w:r>
    </w:p>
    <w:p>
      <w:r>
        <w:rPr>
          <w:rFonts w:ascii="Courier New" w:hAnsi="Courier New"/>
          <w:sz w:val="20"/>
        </w:rPr>
        <w:t xml:space="preserve">    Main function that creates a GolfClub object and provides</w:t>
      </w:r>
    </w:p>
    <w:p>
      <w:r>
        <w:rPr>
          <w:rFonts w:ascii="Courier New" w:hAnsi="Courier New"/>
          <w:sz w:val="20"/>
        </w:rPr>
        <w:t xml:space="preserve">    an interactive menu for the user to manage club members.</w:t>
      </w:r>
    </w:p>
    <w:p>
      <w:r>
        <w:rPr>
          <w:rFonts w:ascii="Courier New" w:hAnsi="Courier New"/>
          <w:sz w:val="20"/>
        </w:rPr>
        <w:t xml:space="preserve">    """</w:t>
      </w:r>
    </w:p>
    <w:p>
      <w:r>
        <w:rPr>
          <w:rFonts w:ascii="Courier New" w:hAnsi="Courier New"/>
          <w:sz w:val="20"/>
        </w:rPr>
        <w:t xml:space="preserve">    # get the club name from user</w:t>
      </w:r>
    </w:p>
    <w:p>
      <w:r>
        <w:rPr>
          <w:rFonts w:ascii="Courier New" w:hAnsi="Courier New"/>
          <w:sz w:val="20"/>
        </w:rPr>
        <w:t xml:space="preserve">    club_name = input("Enter golf club name: ").strip()</w:t>
      </w:r>
    </w:p>
    <w:p>
      <w:r>
        <w:rPr>
          <w:rFonts w:ascii="Courier New" w:hAnsi="Courier New"/>
          <w:sz w:val="20"/>
        </w:rPr>
        <w:t xml:space="preserve">    if club_name == "":</w:t>
      </w:r>
    </w:p>
    <w:p>
      <w:r>
        <w:rPr>
          <w:rFonts w:ascii="Courier New" w:hAnsi="Courier New"/>
          <w:sz w:val="20"/>
        </w:rPr>
        <w:t xml:space="preserve">        club_name = "Golf Club"</w:t>
      </w:r>
    </w:p>
    <w:p>
      <w:r>
        <w:rPr>
          <w:rFonts w:ascii="Courier New" w:hAnsi="Courier New"/>
          <w:sz w:val="20"/>
        </w:rPr>
      </w:r>
    </w:p>
    <w:p>
      <w:r>
        <w:rPr>
          <w:rFonts w:ascii="Courier New" w:hAnsi="Courier New"/>
          <w:sz w:val="20"/>
        </w:rPr>
        <w:t xml:space="preserve">    # create the GolfClub object</w:t>
      </w:r>
    </w:p>
    <w:p>
      <w:r>
        <w:rPr>
          <w:rFonts w:ascii="Courier New" w:hAnsi="Courier New"/>
          <w:sz w:val="20"/>
        </w:rPr>
        <w:t xml:space="preserve">    club = GolfClub(club_name)</w:t>
      </w:r>
    </w:p>
    <w:p>
      <w:r>
        <w:rPr>
          <w:rFonts w:ascii="Courier New" w:hAnsi="Courier New"/>
          <w:sz w:val="20"/>
        </w:rPr>
      </w:r>
    </w:p>
    <w:p>
      <w:r>
        <w:rPr>
          <w:rFonts w:ascii="Courier New" w:hAnsi="Courier New"/>
          <w:sz w:val="20"/>
        </w:rPr>
        <w:t xml:space="preserve">    choice = ""</w:t>
      </w:r>
    </w:p>
    <w:p>
      <w:r>
        <w:rPr>
          <w:rFonts w:ascii="Courier New" w:hAnsi="Courier New"/>
          <w:sz w:val="20"/>
        </w:rPr>
        <w:t xml:space="preserve">    while choice != "0":</w:t>
      </w:r>
    </w:p>
    <w:p>
      <w:r>
        <w:rPr>
          <w:rFonts w:ascii="Courier New" w:hAnsi="Courier New"/>
          <w:sz w:val="20"/>
        </w:rPr>
        <w:t xml:space="preserve">        display_menu(club.get_name())</w:t>
      </w:r>
    </w:p>
    <w:p>
      <w:r>
        <w:rPr>
          <w:rFonts w:ascii="Courier New" w:hAnsi="Courier New"/>
          <w:sz w:val="20"/>
        </w:rPr>
        <w:t xml:space="preserve">        choice = input("Your choice? ").strip()</w:t>
      </w:r>
    </w:p>
    <w:p>
      <w:r>
        <w:rPr>
          <w:rFonts w:ascii="Courier New" w:hAnsi="Courier New"/>
          <w:sz w:val="20"/>
        </w:rPr>
      </w:r>
    </w:p>
    <w:p>
      <w:r>
        <w:rPr>
          <w:rFonts w:ascii="Courier New" w:hAnsi="Courier New"/>
          <w:sz w:val="20"/>
        </w:rPr>
        <w:t xml:space="preserve">        if choice == "1":</w:t>
      </w:r>
    </w:p>
    <w:p>
      <w:r>
        <w:rPr>
          <w:rFonts w:ascii="Courier New" w:hAnsi="Courier New"/>
          <w:sz w:val="20"/>
        </w:rPr>
        <w:t xml:space="preserve">            register_member(club)</w:t>
      </w:r>
    </w:p>
    <w:p>
      <w:r>
        <w:rPr>
          <w:rFonts w:ascii="Courier New" w:hAnsi="Courier New"/>
          <w:sz w:val="20"/>
        </w:rPr>
        <w:t xml:space="preserve">        elif choice == "2":</w:t>
      </w:r>
    </w:p>
    <w:p>
      <w:r>
        <w:rPr>
          <w:rFonts w:ascii="Courier New" w:hAnsi="Courier New"/>
          <w:sz w:val="20"/>
        </w:rPr>
        <w:t xml:space="preserve">            list_all_members(club)</w:t>
      </w:r>
    </w:p>
    <w:p>
      <w:r>
        <w:rPr>
          <w:rFonts w:ascii="Courier New" w:hAnsi="Courier New"/>
          <w:sz w:val="20"/>
        </w:rPr>
        <w:t xml:space="preserve">        elif choice == "3":</w:t>
      </w:r>
    </w:p>
    <w:p>
      <w:r>
        <w:rPr>
          <w:rFonts w:ascii="Courier New" w:hAnsi="Courier New"/>
          <w:sz w:val="20"/>
        </w:rPr>
        <w:t xml:space="preserve">            display_summary(club)</w:t>
      </w:r>
    </w:p>
    <w:p>
      <w:r>
        <w:rPr>
          <w:rFonts w:ascii="Courier New" w:hAnsi="Courier New"/>
          <w:sz w:val="20"/>
        </w:rPr>
        <w:t xml:space="preserve">        elif choice == "4":</w:t>
      </w:r>
    </w:p>
    <w:p>
      <w:r>
        <w:rPr>
          <w:rFonts w:ascii="Courier New" w:hAnsi="Courier New"/>
          <w:sz w:val="20"/>
        </w:rPr>
        <w:t xml:space="preserve">            list_by_year(club)</w:t>
      </w:r>
    </w:p>
    <w:p>
      <w:r>
        <w:rPr>
          <w:rFonts w:ascii="Courier New" w:hAnsi="Courier New"/>
          <w:sz w:val="20"/>
        </w:rPr>
        <w:t xml:space="preserve">        elif choice == "5":</w:t>
      </w:r>
    </w:p>
    <w:p>
      <w:r>
        <w:rPr>
          <w:rFonts w:ascii="Courier New" w:hAnsi="Courier New"/>
          <w:sz w:val="20"/>
        </w:rPr>
        <w:t xml:space="preserve">            delete_member(club)</w:t>
      </w:r>
    </w:p>
    <w:p>
      <w:r>
        <w:rPr>
          <w:rFonts w:ascii="Courier New" w:hAnsi="Courier New"/>
          <w:sz w:val="20"/>
        </w:rPr>
        <w:t xml:space="preserve">        elif choice == "6":</w:t>
      </w:r>
    </w:p>
    <w:p>
      <w:r>
        <w:rPr>
          <w:rFonts w:ascii="Courier New" w:hAnsi="Courier New"/>
          <w:sz w:val="20"/>
        </w:rPr>
        <w:t xml:space="preserve">            change_member_details(club)</w:t>
      </w:r>
    </w:p>
    <w:p>
      <w:r>
        <w:rPr>
          <w:rFonts w:ascii="Courier New" w:hAnsi="Courier New"/>
          <w:sz w:val="20"/>
        </w:rPr>
        <w:t xml:space="preserve">        elif choice == "7":</w:t>
      </w:r>
    </w:p>
    <w:p>
      <w:r>
        <w:rPr>
          <w:rFonts w:ascii="Courier New" w:hAnsi="Courier New"/>
          <w:sz w:val="20"/>
        </w:rPr>
        <w:t xml:space="preserve">            display_sorted(club)</w:t>
      </w:r>
    </w:p>
    <w:p>
      <w:r>
        <w:rPr>
          <w:rFonts w:ascii="Courier New" w:hAnsi="Courier New"/>
          <w:sz w:val="20"/>
        </w:rPr>
        <w:t xml:space="preserve">        elif choice == "8":</w:t>
      </w:r>
    </w:p>
    <w:p>
      <w:r>
        <w:rPr>
          <w:rFonts w:ascii="Courier New" w:hAnsi="Courier New"/>
          <w:sz w:val="20"/>
        </w:rPr>
        <w:t xml:space="preserve">            save_data(club)</w:t>
      </w:r>
    </w:p>
    <w:p>
      <w:r>
        <w:rPr>
          <w:rFonts w:ascii="Courier New" w:hAnsi="Courier New"/>
          <w:sz w:val="20"/>
        </w:rPr>
        <w:t xml:space="preserve">        elif choice == "9":</w:t>
      </w:r>
    </w:p>
    <w:p>
      <w:r>
        <w:rPr>
          <w:rFonts w:ascii="Courier New" w:hAnsi="Courier New"/>
          <w:sz w:val="20"/>
        </w:rPr>
        <w:t xml:space="preserve">            load_data(club)</w:t>
      </w:r>
    </w:p>
    <w:p>
      <w:r>
        <w:rPr>
          <w:rFonts w:ascii="Courier New" w:hAnsi="Courier New"/>
          <w:sz w:val="20"/>
        </w:rPr>
        <w:t xml:space="preserve">        elif choice == "0":</w:t>
      </w:r>
    </w:p>
    <w:p>
      <w:r>
        <w:rPr>
          <w:rFonts w:ascii="Courier New" w:hAnsi="Courier New"/>
          <w:sz w:val="20"/>
        </w:rPr>
        <w:t xml:space="preserve">            print("Done")</w:t>
      </w:r>
    </w:p>
    <w:p>
      <w:r>
        <w:rPr>
          <w:rFonts w:ascii="Courier New" w:hAnsi="Courier New"/>
          <w:sz w:val="20"/>
        </w:rPr>
        <w:t xml:space="preserve">        else:</w:t>
      </w:r>
    </w:p>
    <w:p>
      <w:r>
        <w:rPr>
          <w:rFonts w:ascii="Courier New" w:hAnsi="Courier New"/>
          <w:sz w:val="20"/>
        </w:rPr>
        <w:t xml:space="preserve">            print("Invalid choice. Please try again.")</w:t>
      </w:r>
    </w:p>
    <w:p>
      <w:r>
        <w:rPr>
          <w:rFonts w:ascii="Courier New" w:hAnsi="Courier New"/>
          <w:sz w:val="20"/>
        </w:rPr>
      </w:r>
    </w:p>
    <w:p>
      <w:r>
        <w:rPr>
          <w:rFonts w:ascii="Courier New" w:hAnsi="Courier New"/>
          <w:sz w:val="20"/>
        </w:rPr>
      </w:r>
    </w:p>
    <w:p>
      <w:r>
        <w:rPr>
          <w:rFonts w:ascii="Courier New" w:hAnsi="Courier New"/>
          <w:sz w:val="20"/>
        </w:rPr>
        <w:t># run the program</w:t>
      </w:r>
    </w:p>
    <w:p>
      <w:r>
        <w:rPr>
          <w:rFonts w:ascii="Courier New" w:hAnsi="Courier New"/>
          <w:sz w:val="20"/>
        </w:rPr>
        <w:t>main()</w:t>
      </w:r>
    </w:p>
    <w:p>
      <w:r>
        <w:rPr>
          <w:rFonts w:ascii="Courier New" w:hAnsi="Courier New"/>
          <w:sz w:val="20"/>
        </w:rPr>
      </w:r>
    </w:p>
    <w:p>
      <w:r>
        <w:br w:type="page"/>
      </w:r>
    </w:p>
    <w:p>
      <w:pPr>
        <w:jc w:val="center"/>
      </w:pPr>
      <w:r>
        <w:rPr>
          <w:b/>
          <w:sz w:val="28"/>
        </w:rPr>
        <w:t>Conclusion</w:t>
      </w:r>
    </w:p>
    <w:p/>
    <w:p>
      <w:r>
        <w:rPr>
          <w:sz w:val="22"/>
        </w:rPr>
        <w:t>This assignment involved designing and implementing a Golf Club Management System using Python. The application was built using three main components: the Member class, the GolfClub container class, and the GolfClubMain interactive application.</w:t>
      </w:r>
    </w:p>
    <w:p>
      <w:r>
        <w:rPr>
          <w:sz w:val="22"/>
        </w:rPr>
        <w:t>Through this assignment, I gained practical experience with object-oriented programming concepts such as encapsulation, using private attributes with getter and setter methods, and designing classes that work together to solve a real-world problem. Working with lists of user-defined objects helped me understand how to manage collections of data and perform operations like searching, sorting, and filtering on them.</w:t>
      </w:r>
    </w:p>
    <w:p>
      <w:r>
        <w:rPr>
          <w:sz w:val="22"/>
        </w:rPr>
        <w:t>The Member class represents an individual club member with attributes for name, member type (Playing or Social), annual fee, and year joined. The annual fee is automatically determined based on the member type, which demonstrates how class design can enforce business rules within the object itself rather than relying on external code.</w:t>
      </w:r>
    </w:p>
    <w:p>
      <w:r>
        <w:rPr>
          <w:sz w:val="22"/>
        </w:rPr>
        <w:t>The GolfClub class acts as a container that holds a list of Member objects and provides methods for common operations like adding, removing, and finding members. It also supports sorting (which creates a copy to preserve the original order), saving data to files, and loading data back. This taught me about the importance of managing object references and file handling in Python.</w:t>
      </w:r>
    </w:p>
    <w:p>
      <w:r>
        <w:rPr>
          <w:sz w:val="22"/>
        </w:rPr>
        <w:t>The GolfClubMain class provides a user-friendly console-based menu interface that allows a user to interact with the system without needing to write any code. Input validation was added throughout the application to handle cases like invalid member types, empty names, out-of-range deletion attempts, and incorrect file operations.</w:t>
      </w:r>
    </w:p>
    <w:p>
      <w:r>
        <w:rPr>
          <w:sz w:val="22"/>
        </w:rPr>
        <w:t>One challenge I faced was making sure the sort operation did not modify the original list, which I solved by creating a copy of the list before sorting. Another challenge was implementing the case-insensitive name search for the findMember method, which I handled by converting both the stored name and the search term to lowercase before comparing them.</w:t>
      </w:r>
    </w:p>
    <w:p>
      <w:r>
        <w:rPr>
          <w:sz w:val="22"/>
        </w:rPr>
        <w:t>Overall, this assignment strengthened my understanding of Python classes, object composition, list management, and building interactive applications with proper error handling.</w:t>
      </w:r>
    </w:p>
    <w:p>
      <w:r>
        <w:br w:type="page"/>
      </w:r>
    </w:p>
    <w:p>
      <w:pPr>
        <w:jc w:val="center"/>
      </w:pPr>
      <w:r>
        <w:rPr>
          <w:b/>
          <w:sz w:val="28"/>
        </w:rPr>
        <w:t>Sample Output</w:t>
      </w:r>
    </w:p>
    <w:p/>
    <w:p>
      <w:r>
        <w:rPr>
          <w:rFonts w:ascii="Courier New" w:hAnsi="Courier New"/>
          <w:sz w:val="20"/>
        </w:rPr>
        <w:t>Enter golf club name: 1Shot Golf Club</w:t>
      </w:r>
    </w:p>
    <w:p>
      <w:r>
        <w:rPr>
          <w:rFonts w:ascii="Courier New" w:hAnsi="Courier New"/>
          <w:sz w:val="20"/>
        </w:rPr>
      </w:r>
    </w:p>
    <w:p>
      <w:r>
        <w:rPr>
          <w:rFonts w:ascii="Courier New" w:hAnsi="Courier New"/>
          <w:sz w:val="20"/>
        </w:rPr>
        <w:t>1Shot Golf Club</w:t>
      </w:r>
    </w:p>
    <w:p>
      <w:r>
        <w:rPr>
          <w:rFonts w:ascii="Courier New" w:hAnsi="Courier New"/>
          <w:sz w:val="20"/>
        </w:rPr>
      </w:r>
    </w:p>
    <w:p>
      <w:r>
        <w:rPr>
          <w:rFonts w:ascii="Courier New" w:hAnsi="Courier New"/>
          <w:sz w:val="20"/>
        </w:rPr>
        <w:t>1 Register new member</w:t>
      </w:r>
    </w:p>
    <w:p>
      <w:r>
        <w:rPr>
          <w:rFonts w:ascii="Courier New" w:hAnsi="Courier New"/>
          <w:sz w:val="20"/>
        </w:rPr>
        <w:t>2 List all details of members</w:t>
      </w:r>
    </w:p>
    <w:p>
      <w:r>
        <w:rPr>
          <w:rFonts w:ascii="Courier New" w:hAnsi="Courier New"/>
          <w:sz w:val="20"/>
        </w:rPr>
        <w:t>3 Display club's summary information</w:t>
      </w:r>
    </w:p>
    <w:p>
      <w:r>
        <w:rPr>
          <w:rFonts w:ascii="Courier New" w:hAnsi="Courier New"/>
          <w:sz w:val="20"/>
        </w:rPr>
        <w:t>4 List members who joined in a particular year</w:t>
      </w:r>
    </w:p>
    <w:p>
      <w:r>
        <w:rPr>
          <w:rFonts w:ascii="Courier New" w:hAnsi="Courier New"/>
          <w:sz w:val="20"/>
        </w:rPr>
        <w:t>5 Delete a member from the club</w:t>
      </w:r>
    </w:p>
    <w:p>
      <w:r>
        <w:rPr>
          <w:rFonts w:ascii="Courier New" w:hAnsi="Courier New"/>
          <w:sz w:val="20"/>
        </w:rPr>
        <w:t>6 Change details for a member, given the name</w:t>
      </w:r>
    </w:p>
    <w:p>
      <w:r>
        <w:rPr>
          <w:rFonts w:ascii="Courier New" w:hAnsi="Courier New"/>
          <w:sz w:val="20"/>
        </w:rPr>
        <w:t>7 Display all members, sorted according to name or years joined</w:t>
      </w:r>
    </w:p>
    <w:p>
      <w:r>
        <w:rPr>
          <w:rFonts w:ascii="Courier New" w:hAnsi="Courier New"/>
          <w:sz w:val="20"/>
        </w:rPr>
        <w:t>8 Save data to file</w:t>
      </w:r>
    </w:p>
    <w:p>
      <w:r>
        <w:rPr>
          <w:rFonts w:ascii="Courier New" w:hAnsi="Courier New"/>
          <w:sz w:val="20"/>
        </w:rPr>
        <w:t>9 Load data from file</w:t>
      </w:r>
    </w:p>
    <w:p>
      <w:r>
        <w:rPr>
          <w:rFonts w:ascii="Courier New" w:hAnsi="Courier New"/>
          <w:sz w:val="20"/>
        </w:rPr>
        <w:t>0 Quit</w:t>
      </w:r>
    </w:p>
    <w:p>
      <w:r>
        <w:rPr>
          <w:rFonts w:ascii="Courier New" w:hAnsi="Courier New"/>
          <w:sz w:val="20"/>
        </w:rPr>
        <w:t>Your choice? 1</w:t>
      </w:r>
    </w:p>
    <w:p>
      <w:r>
        <w:rPr>
          <w:rFonts w:ascii="Courier New" w:hAnsi="Courier New"/>
          <w:sz w:val="20"/>
        </w:rPr>
        <w:t>Enter member's name: Jane</w:t>
      </w:r>
    </w:p>
    <w:p>
      <w:r>
        <w:rPr>
          <w:rFonts w:ascii="Courier New" w:hAnsi="Courier New"/>
          <w:sz w:val="20"/>
        </w:rPr>
        <w:t>Enter member type (P for Playing, S for Social): P</w:t>
      </w:r>
    </w:p>
    <w:p>
      <w:r>
        <w:rPr>
          <w:rFonts w:ascii="Courier New" w:hAnsi="Courier New"/>
          <w:sz w:val="20"/>
        </w:rPr>
        <w:t>Enter year joined: 2020</w:t>
      </w:r>
    </w:p>
    <w:p>
      <w:r>
        <w:rPr>
          <w:rFonts w:ascii="Courier New" w:hAnsi="Courier New"/>
          <w:sz w:val="20"/>
        </w:rPr>
        <w:t>New member added...</w:t>
      </w:r>
    </w:p>
    <w:p>
      <w:r>
        <w:rPr>
          <w:rFonts w:ascii="Courier New" w:hAnsi="Courier New"/>
          <w:sz w:val="20"/>
        </w:rPr>
      </w:r>
    </w:p>
    <w:p>
      <w:r>
        <w:rPr>
          <w:rFonts w:ascii="Courier New" w:hAnsi="Courier New"/>
          <w:sz w:val="20"/>
        </w:rPr>
        <w:t>Your choice? 1</w:t>
      </w:r>
    </w:p>
    <w:p>
      <w:r>
        <w:rPr>
          <w:rFonts w:ascii="Courier New" w:hAnsi="Courier New"/>
          <w:sz w:val="20"/>
        </w:rPr>
        <w:t>Enter member's name: Tiger Wood</w:t>
      </w:r>
    </w:p>
    <w:p>
      <w:r>
        <w:rPr>
          <w:rFonts w:ascii="Courier New" w:hAnsi="Courier New"/>
          <w:sz w:val="20"/>
        </w:rPr>
        <w:t>Enter member type (P for Playing, S for Social): P</w:t>
      </w:r>
    </w:p>
    <w:p>
      <w:r>
        <w:rPr>
          <w:rFonts w:ascii="Courier New" w:hAnsi="Courier New"/>
          <w:sz w:val="20"/>
        </w:rPr>
        <w:t>Enter year joined: 2010</w:t>
      </w:r>
    </w:p>
    <w:p>
      <w:r>
        <w:rPr>
          <w:rFonts w:ascii="Courier New" w:hAnsi="Courier New"/>
          <w:sz w:val="20"/>
        </w:rPr>
        <w:t>New member added...</w:t>
      </w:r>
    </w:p>
    <w:p>
      <w:r>
        <w:rPr>
          <w:rFonts w:ascii="Courier New" w:hAnsi="Courier New"/>
          <w:sz w:val="20"/>
        </w:rPr>
      </w:r>
    </w:p>
    <w:p>
      <w:r>
        <w:rPr>
          <w:rFonts w:ascii="Courier New" w:hAnsi="Courier New"/>
          <w:sz w:val="20"/>
        </w:rPr>
        <w:t>Your choice? 1</w:t>
      </w:r>
    </w:p>
    <w:p>
      <w:r>
        <w:rPr>
          <w:rFonts w:ascii="Courier New" w:hAnsi="Courier New"/>
          <w:sz w:val="20"/>
        </w:rPr>
        <w:t>Enter member's name: Me</w:t>
      </w:r>
    </w:p>
    <w:p>
      <w:r>
        <w:rPr>
          <w:rFonts w:ascii="Courier New" w:hAnsi="Courier New"/>
          <w:sz w:val="20"/>
        </w:rPr>
        <w:t>Enter member type (P for Playing, S for Social): S</w:t>
      </w:r>
    </w:p>
    <w:p>
      <w:r>
        <w:rPr>
          <w:rFonts w:ascii="Courier New" w:hAnsi="Courier New"/>
          <w:sz w:val="20"/>
        </w:rPr>
        <w:t>Enter year joined: 2026</w:t>
      </w:r>
    </w:p>
    <w:p>
      <w:r>
        <w:rPr>
          <w:rFonts w:ascii="Courier New" w:hAnsi="Courier New"/>
          <w:sz w:val="20"/>
        </w:rPr>
        <w:t>New member added...</w:t>
      </w:r>
    </w:p>
    <w:p>
      <w:r>
        <w:rPr>
          <w:rFonts w:ascii="Courier New" w:hAnsi="Courier New"/>
          <w:sz w:val="20"/>
        </w:rPr>
      </w:r>
    </w:p>
    <w:p>
      <w:r>
        <w:rPr>
          <w:rFonts w:ascii="Courier New" w:hAnsi="Courier New"/>
          <w:sz w:val="20"/>
        </w:rPr>
        <w:t>Your choice? 1</w:t>
      </w:r>
    </w:p>
    <w:p>
      <w:r>
        <w:rPr>
          <w:rFonts w:ascii="Courier New" w:hAnsi="Courier New"/>
          <w:sz w:val="20"/>
        </w:rPr>
        <w:t>Enter member's name: James Bond</w:t>
      </w:r>
    </w:p>
    <w:p>
      <w:r>
        <w:rPr>
          <w:rFonts w:ascii="Courier New" w:hAnsi="Courier New"/>
          <w:sz w:val="20"/>
        </w:rPr>
        <w:t>Enter member type (P for Playing, S for Social): P</w:t>
      </w:r>
    </w:p>
    <w:p>
      <w:r>
        <w:rPr>
          <w:rFonts w:ascii="Courier New" w:hAnsi="Courier New"/>
          <w:sz w:val="20"/>
        </w:rPr>
        <w:t>Enter year joined: 2020</w:t>
      </w:r>
    </w:p>
    <w:p>
      <w:r>
        <w:rPr>
          <w:rFonts w:ascii="Courier New" w:hAnsi="Courier New"/>
          <w:sz w:val="20"/>
        </w:rPr>
        <w:t>New member added...</w:t>
      </w:r>
    </w:p>
    <w:p>
      <w:r>
        <w:rPr>
          <w:rFonts w:ascii="Courier New" w:hAnsi="Courier New"/>
          <w:sz w:val="20"/>
        </w:rPr>
      </w:r>
    </w:p>
    <w:p>
      <w:r>
        <w:rPr>
          <w:rFonts w:ascii="Courier New" w:hAnsi="Courier New"/>
          <w:sz w:val="20"/>
        </w:rPr>
        <w:t>Your choice? 2</w:t>
      </w:r>
    </w:p>
    <w:p>
      <w:r>
        <w:rPr>
          <w:rFonts w:ascii="Courier New" w:hAnsi="Courier New"/>
          <w:sz w:val="20"/>
        </w:rPr>
        <w:t>All members</w:t>
      </w:r>
    </w:p>
    <w:p>
      <w:r>
        <w:rPr>
          <w:rFonts w:ascii="Courier New" w:hAnsi="Courier New"/>
          <w:sz w:val="20"/>
        </w:rPr>
        <w:t>Jane (Playing member) joined in 2020</w:t>
      </w:r>
    </w:p>
    <w:p>
      <w:r>
        <w:rPr>
          <w:rFonts w:ascii="Courier New" w:hAnsi="Courier New"/>
          <w:sz w:val="20"/>
        </w:rPr>
        <w:t>Tiger Wood (Playing member) joined in 2010</w:t>
      </w:r>
    </w:p>
    <w:p>
      <w:r>
        <w:rPr>
          <w:rFonts w:ascii="Courier New" w:hAnsi="Courier New"/>
          <w:sz w:val="20"/>
        </w:rPr>
        <w:t>Me (Social member) joined in 2026</w:t>
      </w:r>
    </w:p>
    <w:p>
      <w:r>
        <w:rPr>
          <w:rFonts w:ascii="Courier New" w:hAnsi="Courier New"/>
          <w:sz w:val="20"/>
        </w:rPr>
        <w:t>James Bond (Playing member) joined in 2020</w:t>
      </w:r>
    </w:p>
    <w:p>
      <w:r>
        <w:rPr>
          <w:rFonts w:ascii="Courier New" w:hAnsi="Courier New"/>
          <w:sz w:val="20"/>
        </w:rPr>
      </w:r>
    </w:p>
    <w:p>
      <w:r>
        <w:rPr>
          <w:rFonts w:ascii="Courier New" w:hAnsi="Courier New"/>
          <w:sz w:val="20"/>
        </w:rPr>
        <w:t>Your choice? 3</w:t>
      </w:r>
    </w:p>
    <w:p>
      <w:r>
        <w:rPr>
          <w:rFonts w:ascii="Courier New" w:hAnsi="Courier New"/>
          <w:sz w:val="20"/>
        </w:rPr>
        <w:t>Playing members: 3</w:t>
      </w:r>
    </w:p>
    <w:p>
      <w:r>
        <w:rPr>
          <w:rFonts w:ascii="Courier New" w:hAnsi="Courier New"/>
          <w:sz w:val="20"/>
        </w:rPr>
        <w:t>Social members: 1</w:t>
      </w:r>
    </w:p>
    <w:p>
      <w:r>
        <w:rPr>
          <w:rFonts w:ascii="Courier New" w:hAnsi="Courier New"/>
          <w:sz w:val="20"/>
        </w:rPr>
        <w:t>Total annual fee collection: $1600.00</w:t>
      </w:r>
    </w:p>
    <w:p>
      <w:r>
        <w:rPr>
          <w:rFonts w:ascii="Courier New" w:hAnsi="Courier New"/>
          <w:sz w:val="20"/>
        </w:rPr>
      </w:r>
    </w:p>
    <w:p>
      <w:r>
        <w:rPr>
          <w:rFonts w:ascii="Courier New" w:hAnsi="Courier New"/>
          <w:sz w:val="20"/>
        </w:rPr>
        <w:t>Your choice? 4</w:t>
      </w:r>
    </w:p>
    <w:p>
      <w:r>
        <w:rPr>
          <w:rFonts w:ascii="Courier New" w:hAnsi="Courier New"/>
          <w:sz w:val="20"/>
        </w:rPr>
        <w:t>Enter year to search: 2020</w:t>
      </w:r>
    </w:p>
    <w:p>
      <w:r>
        <w:rPr>
          <w:rFonts w:ascii="Courier New" w:hAnsi="Courier New"/>
          <w:sz w:val="20"/>
        </w:rPr>
        <w:t>Members who joined in 2020:</w:t>
      </w:r>
    </w:p>
    <w:p>
      <w:r>
        <w:rPr>
          <w:rFonts w:ascii="Courier New" w:hAnsi="Courier New"/>
          <w:sz w:val="20"/>
        </w:rPr>
        <w:t>Jane (Playing member) joined in 2020</w:t>
      </w:r>
    </w:p>
    <w:p>
      <w:r>
        <w:rPr>
          <w:rFonts w:ascii="Courier New" w:hAnsi="Courier New"/>
          <w:sz w:val="20"/>
        </w:rPr>
        <w:t>James Bond (Playing member) joined in 2020</w:t>
      </w:r>
    </w:p>
    <w:p>
      <w:r>
        <w:rPr>
          <w:rFonts w:ascii="Courier New" w:hAnsi="Courier New"/>
          <w:sz w:val="20"/>
        </w:rPr>
      </w:r>
    </w:p>
    <w:p>
      <w:r>
        <w:rPr>
          <w:rFonts w:ascii="Courier New" w:hAnsi="Courier New"/>
          <w:sz w:val="20"/>
        </w:rPr>
        <w:t>Your choice? 5</w:t>
      </w:r>
    </w:p>
    <w:p>
      <w:r>
        <w:rPr>
          <w:rFonts w:ascii="Courier New" w:hAnsi="Courier New"/>
          <w:sz w:val="20"/>
        </w:rPr>
        <w:t>1. Jane (Playing member) joined in 2020</w:t>
      </w:r>
    </w:p>
    <w:p>
      <w:r>
        <w:rPr>
          <w:rFonts w:ascii="Courier New" w:hAnsi="Courier New"/>
          <w:sz w:val="20"/>
        </w:rPr>
        <w:t>2. Tiger Wood (Playing member) joined in 2010</w:t>
      </w:r>
    </w:p>
    <w:p>
      <w:r>
        <w:rPr>
          <w:rFonts w:ascii="Courier New" w:hAnsi="Courier New"/>
          <w:sz w:val="20"/>
        </w:rPr>
        <w:t>3. Me (Social member) joined in 2026</w:t>
      </w:r>
    </w:p>
    <w:p>
      <w:r>
        <w:rPr>
          <w:rFonts w:ascii="Courier New" w:hAnsi="Courier New"/>
          <w:sz w:val="20"/>
        </w:rPr>
        <w:t>4. James Bond (Playing member) joined in 2020</w:t>
      </w:r>
    </w:p>
    <w:p>
      <w:r>
        <w:rPr>
          <w:rFonts w:ascii="Courier New" w:hAnsi="Courier New"/>
          <w:sz w:val="20"/>
        </w:rPr>
        <w:t>Delete which member? (1..4) 0</w:t>
      </w:r>
    </w:p>
    <w:p>
      <w:r>
        <w:rPr>
          <w:rFonts w:ascii="Courier New" w:hAnsi="Courier New"/>
          <w:sz w:val="20"/>
        </w:rPr>
        <w:t>Out of range: 0</w:t>
      </w:r>
    </w:p>
    <w:p>
      <w:r>
        <w:rPr>
          <w:rFonts w:ascii="Courier New" w:hAnsi="Courier New"/>
          <w:sz w:val="20"/>
        </w:rPr>
      </w:r>
    </w:p>
    <w:p>
      <w:r>
        <w:rPr>
          <w:rFonts w:ascii="Courier New" w:hAnsi="Courier New"/>
          <w:sz w:val="20"/>
        </w:rPr>
        <w:t>Your choice? 5</w:t>
      </w:r>
    </w:p>
    <w:p>
      <w:r>
        <w:rPr>
          <w:rFonts w:ascii="Courier New" w:hAnsi="Courier New"/>
          <w:sz w:val="20"/>
        </w:rPr>
        <w:t>1. Jane (Playing member) joined in 2020</w:t>
      </w:r>
    </w:p>
    <w:p>
      <w:r>
        <w:rPr>
          <w:rFonts w:ascii="Courier New" w:hAnsi="Courier New"/>
          <w:sz w:val="20"/>
        </w:rPr>
        <w:t>2. Tiger Wood (Playing member) joined in 2010</w:t>
      </w:r>
    </w:p>
    <w:p>
      <w:r>
        <w:rPr>
          <w:rFonts w:ascii="Courier New" w:hAnsi="Courier New"/>
          <w:sz w:val="20"/>
        </w:rPr>
        <w:t>3. Me (Social member) joined in 2026</w:t>
      </w:r>
    </w:p>
    <w:p>
      <w:r>
        <w:rPr>
          <w:rFonts w:ascii="Courier New" w:hAnsi="Courier New"/>
          <w:sz w:val="20"/>
        </w:rPr>
        <w:t>4. James Bond (Playing member) joined in 2020</w:t>
      </w:r>
    </w:p>
    <w:p>
      <w:r>
        <w:rPr>
          <w:rFonts w:ascii="Courier New" w:hAnsi="Courier New"/>
          <w:sz w:val="20"/>
        </w:rPr>
        <w:t>Delete which member? (1..4) 5</w:t>
      </w:r>
    </w:p>
    <w:p>
      <w:r>
        <w:rPr>
          <w:rFonts w:ascii="Courier New" w:hAnsi="Courier New"/>
          <w:sz w:val="20"/>
        </w:rPr>
        <w:t>Out of range: 5</w:t>
      </w:r>
    </w:p>
    <w:p>
      <w:r>
        <w:rPr>
          <w:rFonts w:ascii="Courier New" w:hAnsi="Courier New"/>
          <w:sz w:val="20"/>
        </w:rPr>
      </w:r>
    </w:p>
    <w:p>
      <w:r>
        <w:rPr>
          <w:rFonts w:ascii="Courier New" w:hAnsi="Courier New"/>
          <w:sz w:val="20"/>
        </w:rPr>
        <w:t>Your choice? 5</w:t>
      </w:r>
    </w:p>
    <w:p>
      <w:r>
        <w:rPr>
          <w:rFonts w:ascii="Courier New" w:hAnsi="Courier New"/>
          <w:sz w:val="20"/>
        </w:rPr>
        <w:t>1. Jane (Playing member) joined in 2020</w:t>
      </w:r>
    </w:p>
    <w:p>
      <w:r>
        <w:rPr>
          <w:rFonts w:ascii="Courier New" w:hAnsi="Courier New"/>
          <w:sz w:val="20"/>
        </w:rPr>
        <w:t>2. Tiger Wood (Playing member) joined in 2010</w:t>
      </w:r>
    </w:p>
    <w:p>
      <w:r>
        <w:rPr>
          <w:rFonts w:ascii="Courier New" w:hAnsi="Courier New"/>
          <w:sz w:val="20"/>
        </w:rPr>
        <w:t>3. Me (Social member) joined in 2026</w:t>
      </w:r>
    </w:p>
    <w:p>
      <w:r>
        <w:rPr>
          <w:rFonts w:ascii="Courier New" w:hAnsi="Courier New"/>
          <w:sz w:val="20"/>
        </w:rPr>
        <w:t>4. James Bond (Playing member) joined in 2020</w:t>
      </w:r>
    </w:p>
    <w:p>
      <w:r>
        <w:rPr>
          <w:rFonts w:ascii="Courier New" w:hAnsi="Courier New"/>
          <w:sz w:val="20"/>
        </w:rPr>
        <w:t>Delete which member? (1..4) 2</w:t>
      </w:r>
    </w:p>
    <w:p>
      <w:r>
        <w:rPr>
          <w:rFonts w:ascii="Courier New" w:hAnsi="Courier New"/>
          <w:sz w:val="20"/>
        </w:rPr>
        <w:t>Deletion success.</w:t>
      </w:r>
    </w:p>
    <w:p>
      <w:r>
        <w:rPr>
          <w:rFonts w:ascii="Courier New" w:hAnsi="Courier New"/>
          <w:sz w:val="20"/>
        </w:rPr>
      </w:r>
    </w:p>
    <w:p>
      <w:r>
        <w:rPr>
          <w:rFonts w:ascii="Courier New" w:hAnsi="Courier New"/>
          <w:sz w:val="20"/>
        </w:rPr>
        <w:t>Your choice? 2</w:t>
      </w:r>
    </w:p>
    <w:p>
      <w:r>
        <w:rPr>
          <w:rFonts w:ascii="Courier New" w:hAnsi="Courier New"/>
          <w:sz w:val="20"/>
        </w:rPr>
        <w:t>All members</w:t>
      </w:r>
    </w:p>
    <w:p>
      <w:r>
        <w:rPr>
          <w:rFonts w:ascii="Courier New" w:hAnsi="Courier New"/>
          <w:sz w:val="20"/>
        </w:rPr>
        <w:t>Jane (Playing member) joined in 2020</w:t>
      </w:r>
    </w:p>
    <w:p>
      <w:r>
        <w:rPr>
          <w:rFonts w:ascii="Courier New" w:hAnsi="Courier New"/>
          <w:sz w:val="20"/>
        </w:rPr>
        <w:t>Me (Social member) joined in 2026</w:t>
      </w:r>
    </w:p>
    <w:p>
      <w:r>
        <w:rPr>
          <w:rFonts w:ascii="Courier New" w:hAnsi="Courier New"/>
          <w:sz w:val="20"/>
        </w:rPr>
        <w:t>James Bond (Playing member) joined in 2020</w:t>
      </w:r>
    </w:p>
    <w:p>
      <w:r>
        <w:rPr>
          <w:rFonts w:ascii="Courier New" w:hAnsi="Courier New"/>
          <w:sz w:val="20"/>
        </w:rPr>
      </w:r>
    </w:p>
    <w:p>
      <w:r>
        <w:rPr>
          <w:rFonts w:ascii="Courier New" w:hAnsi="Courier New"/>
          <w:sz w:val="20"/>
        </w:rPr>
        <w:t>Your choice? 6</w:t>
      </w:r>
    </w:p>
    <w:p>
      <w:r>
        <w:rPr>
          <w:rFonts w:ascii="Courier New" w:hAnsi="Courier New"/>
          <w:sz w:val="20"/>
        </w:rPr>
        <w:t>Enter member's name: james</w:t>
      </w:r>
    </w:p>
    <w:p>
      <w:r>
        <w:rPr>
          <w:rFonts w:ascii="Courier New" w:hAnsi="Courier New"/>
          <w:sz w:val="20"/>
        </w:rPr>
        <w:t>No member with name: james</w:t>
      </w:r>
    </w:p>
    <w:p>
      <w:r>
        <w:rPr>
          <w:rFonts w:ascii="Courier New" w:hAnsi="Courier New"/>
          <w:sz w:val="20"/>
        </w:rPr>
      </w:r>
    </w:p>
    <w:p>
      <w:r>
        <w:rPr>
          <w:rFonts w:ascii="Courier New" w:hAnsi="Courier New"/>
          <w:sz w:val="20"/>
        </w:rPr>
        <w:t>Your choice? 6</w:t>
      </w:r>
    </w:p>
    <w:p>
      <w:r>
        <w:rPr>
          <w:rFonts w:ascii="Courier New" w:hAnsi="Courier New"/>
          <w:sz w:val="20"/>
        </w:rPr>
        <w:t>Enter member's name: JAMES BOND</w:t>
      </w:r>
    </w:p>
    <w:p>
      <w:r>
        <w:rPr>
          <w:rFonts w:ascii="Courier New" w:hAnsi="Courier New"/>
          <w:sz w:val="20"/>
        </w:rPr>
        <w:t>Member detail: James Bond (Playing member) joined in 2020</w:t>
      </w:r>
    </w:p>
    <w:p>
      <w:r>
        <w:rPr>
          <w:rFonts w:ascii="Courier New" w:hAnsi="Courier New"/>
          <w:sz w:val="20"/>
        </w:rPr>
        <w:t>What do you want to change?</w:t>
      </w:r>
    </w:p>
    <w:p>
      <w:r>
        <w:rPr>
          <w:rFonts w:ascii="Courier New" w:hAnsi="Courier New"/>
          <w:sz w:val="20"/>
        </w:rPr>
        <w:t>1. Name</w:t>
      </w:r>
    </w:p>
    <w:p>
      <w:r>
        <w:rPr>
          <w:rFonts w:ascii="Courier New" w:hAnsi="Courier New"/>
          <w:sz w:val="20"/>
        </w:rPr>
        <w:t>2. Member type</w:t>
      </w:r>
    </w:p>
    <w:p>
      <w:r>
        <w:rPr>
          <w:rFonts w:ascii="Courier New" w:hAnsi="Courier New"/>
          <w:sz w:val="20"/>
        </w:rPr>
        <w:t>3. Year joined</w:t>
      </w:r>
    </w:p>
    <w:p>
      <w:r>
        <w:rPr>
          <w:rFonts w:ascii="Courier New" w:hAnsi="Courier New"/>
          <w:sz w:val="20"/>
        </w:rPr>
        <w:t>0. Cancel</w:t>
      </w:r>
    </w:p>
    <w:p>
      <w:r>
        <w:rPr>
          <w:rFonts w:ascii="Courier New" w:hAnsi="Courier New"/>
          <w:sz w:val="20"/>
        </w:rPr>
        <w:t>Your choice? 1</w:t>
      </w:r>
    </w:p>
    <w:p>
      <w:r>
        <w:rPr>
          <w:rFonts w:ascii="Courier New" w:hAnsi="Courier New"/>
          <w:sz w:val="20"/>
        </w:rPr>
        <w:t>Enter new name: James</w:t>
      </w:r>
    </w:p>
    <w:p>
      <w:r>
        <w:rPr>
          <w:rFonts w:ascii="Courier New" w:hAnsi="Courier New"/>
          <w:sz w:val="20"/>
        </w:rPr>
        <w:t>Information updated!</w:t>
      </w:r>
    </w:p>
    <w:p>
      <w:r>
        <w:rPr>
          <w:rFonts w:ascii="Courier New" w:hAnsi="Courier New"/>
          <w:sz w:val="20"/>
        </w:rPr>
      </w:r>
    </w:p>
    <w:p>
      <w:r>
        <w:rPr>
          <w:rFonts w:ascii="Courier New" w:hAnsi="Courier New"/>
          <w:sz w:val="20"/>
        </w:rPr>
        <w:t>Your choice? 2</w:t>
      </w:r>
    </w:p>
    <w:p>
      <w:r>
        <w:rPr>
          <w:rFonts w:ascii="Courier New" w:hAnsi="Courier New"/>
          <w:sz w:val="20"/>
        </w:rPr>
        <w:t>All members</w:t>
      </w:r>
    </w:p>
    <w:p>
      <w:r>
        <w:rPr>
          <w:rFonts w:ascii="Courier New" w:hAnsi="Courier New"/>
          <w:sz w:val="20"/>
        </w:rPr>
        <w:t>Jane (Playing member) joined in 2020</w:t>
      </w:r>
    </w:p>
    <w:p>
      <w:r>
        <w:rPr>
          <w:rFonts w:ascii="Courier New" w:hAnsi="Courier New"/>
          <w:sz w:val="20"/>
        </w:rPr>
        <w:t>Me (Social member) joined in 2026</w:t>
      </w:r>
    </w:p>
    <w:p>
      <w:r>
        <w:rPr>
          <w:rFonts w:ascii="Courier New" w:hAnsi="Courier New"/>
          <w:sz w:val="20"/>
        </w:rPr>
        <w:t>James (Playing member) joined in 2020</w:t>
      </w:r>
    </w:p>
    <w:p>
      <w:r>
        <w:rPr>
          <w:rFonts w:ascii="Courier New" w:hAnsi="Courier New"/>
          <w:sz w:val="20"/>
        </w:rPr>
      </w:r>
    </w:p>
    <w:p>
      <w:r>
        <w:rPr>
          <w:rFonts w:ascii="Courier New" w:hAnsi="Courier New"/>
          <w:sz w:val="20"/>
        </w:rPr>
        <w:t>Your choice? 7</w:t>
      </w:r>
    </w:p>
    <w:p>
      <w:r>
        <w:rPr>
          <w:rFonts w:ascii="Courier New" w:hAnsi="Courier New"/>
          <w:sz w:val="20"/>
        </w:rPr>
        <w:t>Sort according to &lt;N&gt;ame or &lt;Y&gt;ear joined? n</w:t>
      </w:r>
    </w:p>
    <w:p>
      <w:r>
        <w:rPr>
          <w:rFonts w:ascii="Courier New" w:hAnsi="Courier New"/>
          <w:sz w:val="20"/>
        </w:rPr>
        <w:t>Members</w:t>
      </w:r>
    </w:p>
    <w:p>
      <w:r>
        <w:rPr>
          <w:rFonts w:ascii="Courier New" w:hAnsi="Courier New"/>
          <w:sz w:val="20"/>
        </w:rPr>
        <w:t>1. James (Playing member) joined in 2020</w:t>
      </w:r>
    </w:p>
    <w:p>
      <w:r>
        <w:rPr>
          <w:rFonts w:ascii="Courier New" w:hAnsi="Courier New"/>
          <w:sz w:val="20"/>
        </w:rPr>
        <w:t>2. Jane (Playing member) joined in 2020</w:t>
      </w:r>
    </w:p>
    <w:p>
      <w:r>
        <w:rPr>
          <w:rFonts w:ascii="Courier New" w:hAnsi="Courier New"/>
          <w:sz w:val="20"/>
        </w:rPr>
        <w:t>3. Me (Social member) joined in 2026</w:t>
      </w:r>
    </w:p>
    <w:p>
      <w:r>
        <w:rPr>
          <w:rFonts w:ascii="Courier New" w:hAnsi="Courier New"/>
          <w:sz w:val="20"/>
        </w:rPr>
      </w:r>
    </w:p>
    <w:p>
      <w:r>
        <w:rPr>
          <w:rFonts w:ascii="Courier New" w:hAnsi="Courier New"/>
          <w:sz w:val="20"/>
        </w:rPr>
        <w:t>Your choice? 2</w:t>
      </w:r>
    </w:p>
    <w:p>
      <w:r>
        <w:rPr>
          <w:rFonts w:ascii="Courier New" w:hAnsi="Courier New"/>
          <w:sz w:val="20"/>
        </w:rPr>
        <w:t>All members</w:t>
      </w:r>
    </w:p>
    <w:p>
      <w:r>
        <w:rPr>
          <w:rFonts w:ascii="Courier New" w:hAnsi="Courier New"/>
          <w:sz w:val="20"/>
        </w:rPr>
        <w:t>Jane (Playing member) joined in 2020</w:t>
      </w:r>
    </w:p>
    <w:p>
      <w:r>
        <w:rPr>
          <w:rFonts w:ascii="Courier New" w:hAnsi="Courier New"/>
          <w:sz w:val="20"/>
        </w:rPr>
        <w:t>Me (Social member) joined in 2026</w:t>
      </w:r>
    </w:p>
    <w:p>
      <w:r>
        <w:rPr>
          <w:rFonts w:ascii="Courier New" w:hAnsi="Courier New"/>
          <w:sz w:val="20"/>
        </w:rPr>
        <w:t>James (Playing member) joined in 2020</w:t>
      </w:r>
    </w:p>
    <w:p>
      <w:r>
        <w:rPr>
          <w:rFonts w:ascii="Courier New" w:hAnsi="Courier New"/>
          <w:sz w:val="20"/>
        </w:rPr>
      </w:r>
    </w:p>
    <w:p>
      <w:r>
        <w:rPr>
          <w:rFonts w:ascii="Courier New" w:hAnsi="Courier New"/>
          <w:sz w:val="20"/>
        </w:rPr>
        <w:t>Your choice? 7</w:t>
      </w:r>
    </w:p>
    <w:p>
      <w:r>
        <w:rPr>
          <w:rFonts w:ascii="Courier New" w:hAnsi="Courier New"/>
          <w:sz w:val="20"/>
        </w:rPr>
        <w:t>Sort according to &lt;N&gt;ame or &lt;Y&gt;ear joined? y</w:t>
      </w:r>
    </w:p>
    <w:p>
      <w:r>
        <w:rPr>
          <w:rFonts w:ascii="Courier New" w:hAnsi="Courier New"/>
          <w:sz w:val="20"/>
        </w:rPr>
        <w:t>Members</w:t>
      </w:r>
    </w:p>
    <w:p>
      <w:r>
        <w:rPr>
          <w:rFonts w:ascii="Courier New" w:hAnsi="Courier New"/>
          <w:sz w:val="20"/>
        </w:rPr>
        <w:t>1. Jane (Playing member) joined in 2020</w:t>
      </w:r>
    </w:p>
    <w:p>
      <w:r>
        <w:rPr>
          <w:rFonts w:ascii="Courier New" w:hAnsi="Courier New"/>
          <w:sz w:val="20"/>
        </w:rPr>
        <w:t>2. James (Playing member) joined in 2020</w:t>
      </w:r>
    </w:p>
    <w:p>
      <w:r>
        <w:rPr>
          <w:rFonts w:ascii="Courier New" w:hAnsi="Courier New"/>
          <w:sz w:val="20"/>
        </w:rPr>
        <w:t>3. Me (Social member) joined in 2026</w:t>
      </w:r>
    </w:p>
    <w:p>
      <w:r>
        <w:rPr>
          <w:rFonts w:ascii="Courier New" w:hAnsi="Courier New"/>
          <w:sz w:val="20"/>
        </w:rPr>
      </w:r>
    </w:p>
    <w:p>
      <w:r>
        <w:rPr>
          <w:rFonts w:ascii="Courier New" w:hAnsi="Courier New"/>
          <w:sz w:val="20"/>
        </w:rPr>
        <w:t>Your choice? 8</w:t>
      </w:r>
    </w:p>
    <w:p>
      <w:r>
        <w:rPr>
          <w:rFonts w:ascii="Courier New" w:hAnsi="Courier New"/>
          <w:sz w:val="20"/>
        </w:rPr>
        <w:t>Enter file name to save: members.txt</w:t>
      </w:r>
    </w:p>
    <w:p>
      <w:r>
        <w:rPr>
          <w:rFonts w:ascii="Courier New" w:hAnsi="Courier New"/>
          <w:sz w:val="20"/>
        </w:rPr>
        <w:t>Data successfully saved into members.txt</w:t>
      </w:r>
    </w:p>
    <w:p>
      <w:r>
        <w:rPr>
          <w:rFonts w:ascii="Courier New" w:hAnsi="Courier New"/>
          <w:sz w:val="20"/>
        </w:rPr>
      </w:r>
    </w:p>
    <w:p>
      <w:r>
        <w:rPr>
          <w:rFonts w:ascii="Courier New" w:hAnsi="Courier New"/>
          <w:sz w:val="20"/>
        </w:rPr>
        <w:t>Your choice? 0</w:t>
      </w:r>
    </w:p>
    <w:p>
      <w:r>
        <w:rPr>
          <w:rFonts w:ascii="Courier New" w:hAnsi="Courier New"/>
          <w:sz w:val="20"/>
        </w:rPr>
        <w:t>Done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