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Assignment Cover Sheet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20"/>
              </w:rPr>
              <w:t>Student Name</w:t>
            </w:r>
          </w:p>
        </w:tc>
        <w:tc>
          <w:tcPr>
            <w:tcW w:type="dxa" w:w="2160"/>
          </w:tcPr>
          <w:p>
            <w:r>
              <w:rPr>
                <w:b/>
                <w:sz w:val="20"/>
              </w:rPr>
              <w:t>Student ID</w:t>
            </w:r>
          </w:p>
        </w:tc>
        <w:tc>
          <w:tcPr>
            <w:tcW w:type="dxa" w:w="2160"/>
          </w:tcPr>
          <w:p>
            <w:r>
              <w:rPr>
                <w:b/>
                <w:sz w:val="20"/>
              </w:rPr>
              <w:t>Student Name</w:t>
            </w:r>
          </w:p>
        </w:tc>
        <w:tc>
          <w:tcPr>
            <w:tcW w:type="dxa" w:w="2160"/>
          </w:tcPr>
          <w:p>
            <w:r>
              <w:rPr>
                <w:b/>
                <w:sz w:val="20"/>
              </w:rPr>
              <w:t>Student ID</w:t>
            </w:r>
          </w:p>
        </w:tc>
      </w:tr>
      <w:tr>
        <w:tc>
          <w:tcPr>
            <w:tcW w:type="dxa" w:w="2160"/>
          </w:tcPr>
          <w:p>
            <w:r>
              <w:t>Karna Bir Hada</w:t>
            </w:r>
          </w:p>
        </w:tc>
        <w:tc>
          <w:tcPr>
            <w:tcW w:type="dxa" w:w="2160"/>
          </w:tcPr>
          <w:p>
            <w:r>
              <w:t>E2500023</w:t>
            </w:r>
          </w:p>
        </w:tc>
        <w:tc>
          <w:tcPr>
            <w:tcW w:type="dxa" w:w="2160"/>
          </w:tcPr>
          <w:p>
            <w:r>
              <w:t>Samrat Khailing Rai</w:t>
            </w:r>
          </w:p>
        </w:tc>
        <w:tc>
          <w:tcPr>
            <w:tcW w:type="dxa" w:w="2160"/>
          </w:tcPr>
          <w:p>
            <w:r>
              <w:t>E2400372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Module/Subject Code</w:t>
            </w:r>
          </w:p>
        </w:tc>
        <w:tc>
          <w:tcPr>
            <w:tcW w:type="dxa" w:w="4320"/>
          </w:tcPr>
          <w:p>
            <w:r>
              <w:t>BDA100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Module/Subject Name</w:t>
            </w:r>
          </w:p>
        </w:tc>
        <w:tc>
          <w:tcPr>
            <w:tcW w:type="dxa" w:w="4320"/>
          </w:tcPr>
          <w:p>
            <w:r>
              <w:t>Programming Fundamentals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Lecturer/Tutor/Facilitator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Due Date</w:t>
            </w:r>
          </w:p>
        </w:tc>
        <w:tc>
          <w:tcPr>
            <w:tcW w:type="dxa" w:w="4320"/>
          </w:tcPr>
          <w:p>
            <w:r>
              <w:t>5 PM, Saturday, 4th April 2026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Assignment Title/Topic</w:t>
            </w:r>
          </w:p>
        </w:tc>
        <w:tc>
          <w:tcPr>
            <w:tcW w:type="dxa" w:w="4320"/>
          </w:tcPr>
          <w:p>
            <w:r>
              <w:t>Golf Club Management System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Intake</w:t>
            </w:r>
          </w:p>
        </w:tc>
        <w:tc>
          <w:tcPr>
            <w:tcW w:type="dxa" w:w="4320"/>
          </w:tcPr>
          <w:p>
            <w:r>
              <w:t>Batch 4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Word Count</w:t>
            </w:r>
          </w:p>
        </w:tc>
        <w:tc>
          <w:tcPr>
            <w:tcW w:type="dxa" w:w="4320"/>
          </w:tcPr>
          <w:p>
            <w:r/>
          </w:p>
        </w:tc>
      </w:tr>
    </w:tbl>
    <w:p/>
    <w:p>
      <w:r>
        <w:rPr>
          <w:b/>
          <w:sz w:val="24"/>
        </w:rPr>
        <w:t>Declaration</w:t>
      </w:r>
    </w:p>
    <w:p>
      <w:pPr>
        <w:pStyle w:val="ListBullet"/>
      </w:pPr>
      <w:r>
        <w:rPr>
          <w:sz w:val="20"/>
        </w:rPr>
        <w:t>I/We have read and understood the Programme Handbook that explains on plagiarism, and I/we testify that, unless otherwise acknowledged, the work submitted herein is entirely my/our own.</w:t>
      </w:r>
    </w:p>
    <w:p>
      <w:pPr>
        <w:pStyle w:val="ListBullet"/>
      </w:pPr>
      <w:r>
        <w:rPr>
          <w:sz w:val="20"/>
        </w:rPr>
        <w:t>I/We declare that no part of this assignment has been written for me/us by any other person(s) except where such collaboration has been authorized by the lecturer concerned.</w:t>
      </w:r>
    </w:p>
    <w:p>
      <w:pPr>
        <w:pStyle w:val="ListBullet"/>
      </w:pPr>
      <w:r>
        <w:rPr>
          <w:sz w:val="20"/>
        </w:rPr>
        <w:t>I/We authorize the University to test any work submitted by me/us, using text comparison software, for instances of plagiarism. I/We understand this will involve the University or its contractors copying my/our work and storing it on a database to be used in future to test work submitted by others.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Signature:</w:t>
            </w:r>
          </w:p>
        </w:tc>
        <w:tc>
          <w:tcPr>
            <w:tcW w:type="dxa" w:w="4320"/>
          </w:tcPr>
          <w:p>
            <w:r>
              <w:t>Date:</w:t>
            </w:r>
          </w:p>
        </w:tc>
      </w:tr>
      <w:tr>
        <w:tc>
          <w:tcPr>
            <w:tcW w:type="dxa" w:w="4320"/>
          </w:tcPr>
          <w:p>
            <w:r/>
          </w:p>
        </w:tc>
        <w:tc>
          <w:tcPr>
            <w:tcW w:type="dxa" w:w="4320"/>
          </w:tcPr>
          <w:p>
            <w:r/>
          </w:p>
        </w:tc>
      </w:tr>
    </w:tbl>
    <w:p/>
    <w:p>
      <w:r>
        <w:rPr>
          <w:b/>
          <w:sz w:val="24"/>
        </w:rPr>
        <w:t>Contribution: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Student</w:t>
            </w:r>
          </w:p>
        </w:tc>
        <w:tc>
          <w:tcPr>
            <w:tcW w:type="dxa" w:w="4320"/>
          </w:tcPr>
          <w:p>
            <w:r>
              <w:rPr>
                <w:b/>
              </w:rPr>
              <w:t>Tasks</w:t>
            </w:r>
          </w:p>
        </w:tc>
      </w:tr>
      <w:tr>
        <w:tc>
          <w:tcPr>
            <w:tcW w:type="dxa" w:w="4320"/>
          </w:tcPr>
          <w:p>
            <w:r>
              <w:t>Karna Bir Hada</w:t>
            </w:r>
          </w:p>
        </w:tc>
        <w:tc>
          <w:tcPr>
            <w:tcW w:type="dxa" w:w="4320"/>
          </w:tcPr>
          <w:p>
            <w:r>
              <w:t>Member class, file handling</w:t>
            </w:r>
          </w:p>
        </w:tc>
      </w:tr>
      <w:tr>
        <w:tc>
          <w:tcPr>
            <w:tcW w:type="dxa" w:w="4320"/>
          </w:tcPr>
          <w:p>
            <w:r>
              <w:t>Samrat Khailing Rai</w:t>
            </w:r>
          </w:p>
        </w:tc>
        <w:tc>
          <w:tcPr>
            <w:tcW w:type="dxa" w:w="4320"/>
          </w:tcPr>
          <w:p>
            <w:r>
              <w:t>Main menu, testing and output</w:t>
            </w:r>
          </w:p>
        </w:tc>
      </w:tr>
    </w:tbl>
    <w:p/>
    <w:p>
      <w:r>
        <w:rPr>
          <w:b/>
          <w:sz w:val="24"/>
        </w:rPr>
        <w:t>Acknowledgement</w:t>
      </w:r>
    </w:p>
    <w:p>
      <w:r>
        <w:rPr>
          <w:sz w:val="20"/>
        </w:rPr>
        <w:t>We would like to thank our lecturer for guiding us in completing this assignment. This assignment helped us understand the use of classes, objects, and file handling in Python.</w:t>
      </w:r>
    </w:p>
    <w:p>
      <w:r>
        <w:rPr>
          <w:sz w:val="20"/>
        </w:rPr>
        <w:t>This assignment allows us to gain practical knowledge in Python programming. We also improved our understanding of how to design and manage a simple application using object oriented concepts. We were able to divide tasks and support one another in solving problems.</w:t>
      </w:r>
    </w:p>
    <w:p>
      <w:r>
        <w:rPr>
          <w:sz w:val="20"/>
        </w:rPr>
        <w:t>We would like to acknowledge all the resources and materials provided during the course which helped us successfully complete this assignment.</w:t>
      </w:r>
    </w:p>
    <w:p>
      <w:r>
        <w:br w:type="page"/>
      </w:r>
    </w:p>
    <w:p>
      <w:r>
        <w:rPr>
          <w:b/>
          <w:sz w:val="24"/>
        </w:rPr>
        <w:t>Member.py (contains Member and GolfClub classes)</w:t>
      </w:r>
    </w:p>
    <w:p>
      <w:r>
        <w:rPr>
          <w:rFonts w:ascii="Courier New" w:hAnsi="Courier New"/>
          <w:sz w:val="20"/>
        </w:rPr>
        <w:t># Member.py</w:t>
      </w:r>
    </w:p>
    <w:p>
      <w:r>
        <w:rPr>
          <w:rFonts w:ascii="Courier New" w:hAnsi="Courier New"/>
          <w:sz w:val="20"/>
        </w:rPr>
        <w:t># BDA100 Programming Fundamentals - Assignment (Batch 4)</w:t>
      </w:r>
    </w:p>
    <w:p>
      <w:r>
        <w:rPr>
          <w:rFonts w:ascii="Courier New" w:hAnsi="Courier New"/>
          <w:sz w:val="20"/>
        </w:rPr>
        <w:t># Student 1: Karna Bir Hada (E2500023) - Member class, file handling</w:t>
      </w:r>
    </w:p>
    <w:p>
      <w:r>
        <w:rPr>
          <w:rFonts w:ascii="Courier New" w:hAnsi="Courier New"/>
          <w:sz w:val="20"/>
        </w:rPr>
        <w:t># Student 2: Samrat Khailing Rai (E2400372) - Main menu, testing and output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This class represents a single member of the golf club</w:t>
      </w:r>
    </w:p>
    <w:p>
      <w:r>
        <w:rPr>
          <w:rFonts w:ascii="Courier New" w:hAnsi="Courier New"/>
          <w:sz w:val="20"/>
        </w:rPr>
        <w:t># Each member has a name, type (Playing or Social), annual fee and year joined</w:t>
      </w:r>
    </w:p>
    <w:p>
      <w:r>
        <w:rPr>
          <w:rFonts w:ascii="Courier New" w:hAnsi="Courier New"/>
          <w:sz w:val="20"/>
        </w:rPr>
        <w:t>class Member:</w:t>
      </w:r>
    </w:p>
    <w:p>
      <w:r>
        <w:rPr>
          <w:rFonts w:ascii="Courier New" w:hAnsi="Courier New"/>
          <w:sz w:val="20"/>
        </w:rPr>
        <w:t xml:space="preserve">    # constructor to initialise member with name, type and year</w:t>
      </w:r>
    </w:p>
    <w:p>
      <w:r>
        <w:rPr>
          <w:rFonts w:ascii="Courier New" w:hAnsi="Courier New"/>
          <w:sz w:val="20"/>
        </w:rPr>
        <w:t xml:space="preserve">    # annual fee is set automatically based on member type</w:t>
      </w:r>
    </w:p>
    <w:p>
      <w:r>
        <w:rPr>
          <w:rFonts w:ascii="Courier New" w:hAnsi="Courier New"/>
          <w:sz w:val="20"/>
        </w:rPr>
        <w:t xml:space="preserve">    def __init__(self, name, member_type, year_joined):</w:t>
      </w:r>
    </w:p>
    <w:p>
      <w:r>
        <w:rPr>
          <w:rFonts w:ascii="Courier New" w:hAnsi="Courier New"/>
          <w:sz w:val="20"/>
        </w:rPr>
        <w:t xml:space="preserve">        self.name = name</w:t>
      </w:r>
    </w:p>
    <w:p>
      <w:r>
        <w:rPr>
          <w:rFonts w:ascii="Courier New" w:hAnsi="Courier New"/>
          <w:sz w:val="20"/>
        </w:rPr>
        <w:t xml:space="preserve">        # setting member type properly, 'S' or 's' means Social</w:t>
      </w:r>
    </w:p>
    <w:p>
      <w:r>
        <w:rPr>
          <w:rFonts w:ascii="Courier New" w:hAnsi="Courier New"/>
          <w:sz w:val="20"/>
        </w:rPr>
        <w:t xml:space="preserve">        # anything else defaults to Playing member</w:t>
      </w:r>
    </w:p>
    <w:p>
      <w:r>
        <w:rPr>
          <w:rFonts w:ascii="Courier New" w:hAnsi="Courier New"/>
          <w:sz w:val="20"/>
        </w:rPr>
        <w:t xml:space="preserve">        if member_type.lower() == 's':</w:t>
      </w:r>
    </w:p>
    <w:p>
      <w:r>
        <w:rPr>
          <w:rFonts w:ascii="Courier New" w:hAnsi="Courier New"/>
          <w:sz w:val="20"/>
        </w:rPr>
        <w:t xml:space="preserve">            self.member_type = 'S'</w:t>
      </w:r>
    </w:p>
    <w:p>
      <w:r>
        <w:rPr>
          <w:rFonts w:ascii="Courier New" w:hAnsi="Courier New"/>
          <w:sz w:val="20"/>
        </w:rPr>
        <w:t xml:space="preserve">            self.annual_fee = 100.0</w:t>
      </w:r>
    </w:p>
    <w:p>
      <w:r>
        <w:rPr>
          <w:rFonts w:ascii="Courier New" w:hAnsi="Courier New"/>
          <w:sz w:val="20"/>
        </w:rPr>
        <w:t xml:space="preserve">        else:</w:t>
      </w:r>
    </w:p>
    <w:p>
      <w:r>
        <w:rPr>
          <w:rFonts w:ascii="Courier New" w:hAnsi="Courier New"/>
          <w:sz w:val="20"/>
        </w:rPr>
        <w:t xml:space="preserve">            self.member_type = 'P'</w:t>
      </w:r>
    </w:p>
    <w:p>
      <w:r>
        <w:rPr>
          <w:rFonts w:ascii="Courier New" w:hAnsi="Courier New"/>
          <w:sz w:val="20"/>
        </w:rPr>
        <w:t xml:space="preserve">            self.annual_fee = 500.0</w:t>
      </w:r>
    </w:p>
    <w:p>
      <w:r>
        <w:rPr>
          <w:rFonts w:ascii="Courier New" w:hAnsi="Courier New"/>
          <w:sz w:val="20"/>
        </w:rPr>
        <w:t xml:space="preserve">        self.year_joined = year_joined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the name of the member</w:t>
      </w:r>
    </w:p>
    <w:p>
      <w:r>
        <w:rPr>
          <w:rFonts w:ascii="Courier New" w:hAnsi="Courier New"/>
          <w:sz w:val="20"/>
        </w:rPr>
        <w:t xml:space="preserve">    def getName(self):</w:t>
      </w:r>
    </w:p>
    <w:p>
      <w:r>
        <w:rPr>
          <w:rFonts w:ascii="Courier New" w:hAnsi="Courier New"/>
          <w:sz w:val="20"/>
        </w:rPr>
        <w:t xml:space="preserve">        return self.name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member type as 'P' or 'S'</w:t>
      </w:r>
    </w:p>
    <w:p>
      <w:r>
        <w:rPr>
          <w:rFonts w:ascii="Courier New" w:hAnsi="Courier New"/>
          <w:sz w:val="20"/>
        </w:rPr>
        <w:t xml:space="preserve">    def getMemberType(self):</w:t>
      </w:r>
    </w:p>
    <w:p>
      <w:r>
        <w:rPr>
          <w:rFonts w:ascii="Courier New" w:hAnsi="Courier New"/>
          <w:sz w:val="20"/>
        </w:rPr>
        <w:t xml:space="preserve">        return self.member_type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annual fee amount</w:t>
      </w:r>
    </w:p>
    <w:p>
      <w:r>
        <w:rPr>
          <w:rFonts w:ascii="Courier New" w:hAnsi="Courier New"/>
          <w:sz w:val="20"/>
        </w:rPr>
        <w:t xml:space="preserve">    def getAnnualFee(self):</w:t>
      </w:r>
    </w:p>
    <w:p>
      <w:r>
        <w:rPr>
          <w:rFonts w:ascii="Courier New" w:hAnsi="Courier New"/>
          <w:sz w:val="20"/>
        </w:rPr>
        <w:t xml:space="preserve">        return self.annual_fee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the year member joined the club</w:t>
      </w:r>
    </w:p>
    <w:p>
      <w:r>
        <w:rPr>
          <w:rFonts w:ascii="Courier New" w:hAnsi="Courier New"/>
          <w:sz w:val="20"/>
        </w:rPr>
        <w:t xml:space="preserve">    def getYearJoined(self):</w:t>
      </w:r>
    </w:p>
    <w:p>
      <w:r>
        <w:rPr>
          <w:rFonts w:ascii="Courier New" w:hAnsi="Courier New"/>
          <w:sz w:val="20"/>
        </w:rPr>
        <w:t xml:space="preserve">        return self.year_joined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setter to update the name of the member</w:t>
      </w:r>
    </w:p>
    <w:p>
      <w:r>
        <w:rPr>
          <w:rFonts w:ascii="Courier New" w:hAnsi="Courier New"/>
          <w:sz w:val="20"/>
        </w:rPr>
        <w:t xml:space="preserve">    def setName(self, name):</w:t>
      </w:r>
    </w:p>
    <w:p>
      <w:r>
        <w:rPr>
          <w:rFonts w:ascii="Courier New" w:hAnsi="Courier New"/>
          <w:sz w:val="20"/>
        </w:rPr>
        <w:t xml:space="preserve">        self.name = name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setter to update member type and also change annual fee accordingly</w:t>
      </w:r>
    </w:p>
    <w:p>
      <w:r>
        <w:rPr>
          <w:rFonts w:ascii="Courier New" w:hAnsi="Courier New"/>
          <w:sz w:val="20"/>
        </w:rPr>
        <w:t xml:space="preserve">    # if type is 'S' or 's' fee becomes 100, otherwise fee becomes 500</w:t>
      </w:r>
    </w:p>
    <w:p>
      <w:r>
        <w:rPr>
          <w:rFonts w:ascii="Courier New" w:hAnsi="Courier New"/>
          <w:sz w:val="20"/>
        </w:rPr>
        <w:t xml:space="preserve">    def setMemberType(self, member_type):</w:t>
      </w:r>
    </w:p>
    <w:p>
      <w:r>
        <w:rPr>
          <w:rFonts w:ascii="Courier New" w:hAnsi="Courier New"/>
          <w:sz w:val="20"/>
        </w:rPr>
        <w:t xml:space="preserve">        if member_type.lower() == 's':</w:t>
      </w:r>
    </w:p>
    <w:p>
      <w:r>
        <w:rPr>
          <w:rFonts w:ascii="Courier New" w:hAnsi="Courier New"/>
          <w:sz w:val="20"/>
        </w:rPr>
        <w:t xml:space="preserve">            self.member_type = 'S'</w:t>
      </w:r>
    </w:p>
    <w:p>
      <w:r>
        <w:rPr>
          <w:rFonts w:ascii="Courier New" w:hAnsi="Courier New"/>
          <w:sz w:val="20"/>
        </w:rPr>
        <w:t xml:space="preserve">            self.annual_fee = 100.0</w:t>
      </w:r>
    </w:p>
    <w:p>
      <w:r>
        <w:rPr>
          <w:rFonts w:ascii="Courier New" w:hAnsi="Courier New"/>
          <w:sz w:val="20"/>
        </w:rPr>
        <w:t xml:space="preserve">        else:</w:t>
      </w:r>
    </w:p>
    <w:p>
      <w:r>
        <w:rPr>
          <w:rFonts w:ascii="Courier New" w:hAnsi="Courier New"/>
          <w:sz w:val="20"/>
        </w:rPr>
        <w:t xml:space="preserve">            self.member_type = 'P'</w:t>
      </w:r>
    </w:p>
    <w:p>
      <w:r>
        <w:rPr>
          <w:rFonts w:ascii="Courier New" w:hAnsi="Courier New"/>
          <w:sz w:val="20"/>
        </w:rPr>
        <w:t xml:space="preserve">            self.annual_fee = 500.0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setter to update the year the member joined</w:t>
      </w:r>
    </w:p>
    <w:p>
      <w:r>
        <w:rPr>
          <w:rFonts w:ascii="Courier New" w:hAnsi="Courier New"/>
          <w:sz w:val="20"/>
        </w:rPr>
        <w:t xml:space="preserve">    def setYearJoined(self, year):</w:t>
      </w:r>
    </w:p>
    <w:p>
      <w:r>
        <w:rPr>
          <w:rFonts w:ascii="Courier New" w:hAnsi="Courier New"/>
          <w:sz w:val="20"/>
        </w:rPr>
        <w:t xml:space="preserve">        self.year_joined = year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returns the member type as a readable string</w:t>
      </w:r>
    </w:p>
    <w:p>
      <w:r>
        <w:rPr>
          <w:rFonts w:ascii="Courier New" w:hAnsi="Courier New"/>
          <w:sz w:val="20"/>
        </w:rPr>
        <w:t xml:space="preserve">    # 'P' returns "Playing", 'S' returns "Social"</w:t>
      </w:r>
    </w:p>
    <w:p>
      <w:r>
        <w:rPr>
          <w:rFonts w:ascii="Courier New" w:hAnsi="Courier New"/>
          <w:sz w:val="20"/>
        </w:rPr>
        <w:t xml:space="preserve">    def getMemberTypeString(self):</w:t>
      </w:r>
    </w:p>
    <w:p>
      <w:r>
        <w:rPr>
          <w:rFonts w:ascii="Courier New" w:hAnsi="Courier New"/>
          <w:sz w:val="20"/>
        </w:rPr>
        <w:t xml:space="preserve">        if self.member_type == 'P':</w:t>
      </w:r>
    </w:p>
    <w:p>
      <w:r>
        <w:rPr>
          <w:rFonts w:ascii="Courier New" w:hAnsi="Courier New"/>
          <w:sz w:val="20"/>
        </w:rPr>
        <w:t xml:space="preserve">            return "Playing"</w:t>
      </w:r>
    </w:p>
    <w:p>
      <w:r>
        <w:rPr>
          <w:rFonts w:ascii="Courier New" w:hAnsi="Courier New"/>
          <w:sz w:val="20"/>
        </w:rPr>
        <w:t xml:space="preserve">        else:</w:t>
      </w:r>
    </w:p>
    <w:p>
      <w:r>
        <w:rPr>
          <w:rFonts w:ascii="Courier New" w:hAnsi="Courier New"/>
          <w:sz w:val="20"/>
        </w:rPr>
        <w:t xml:space="preserve">            return "Social"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returns a formatted string showing member details</w:t>
      </w:r>
    </w:p>
    <w:p>
      <w:r>
        <w:rPr>
          <w:rFonts w:ascii="Courier New" w:hAnsi="Courier New"/>
          <w:sz w:val="20"/>
        </w:rPr>
        <w:t xml:space="preserve">    # format: name (Playing/Social member) joined in year</w:t>
      </w:r>
    </w:p>
    <w:p>
      <w:r>
        <w:rPr>
          <w:rFonts w:ascii="Courier New" w:hAnsi="Courier New"/>
          <w:sz w:val="20"/>
        </w:rPr>
        <w:t xml:space="preserve">    def __str__(self):</w:t>
      </w:r>
    </w:p>
    <w:p>
      <w:r>
        <w:rPr>
          <w:rFonts w:ascii="Courier New" w:hAnsi="Courier New"/>
          <w:sz w:val="20"/>
        </w:rPr>
        <w:t xml:space="preserve">        return f"{self.name} ({self.getMemberTypeString()} member) joined in {self.year_joined}"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This class is a container that holds a list of Member objects</w:t>
      </w:r>
    </w:p>
    <w:p>
      <w:r>
        <w:rPr>
          <w:rFonts w:ascii="Courier New" w:hAnsi="Courier New"/>
          <w:sz w:val="20"/>
        </w:rPr>
        <w:t># It provides methods to manage the collection of members</w:t>
      </w:r>
    </w:p>
    <w:p>
      <w:r>
        <w:rPr>
          <w:rFonts w:ascii="Courier New" w:hAnsi="Courier New"/>
          <w:sz w:val="20"/>
        </w:rPr>
        <w:t># Student 1: Karna Bir Hada - wrote this class including file handling methods</w:t>
      </w:r>
    </w:p>
    <w:p>
      <w:r>
        <w:rPr>
          <w:rFonts w:ascii="Courier New" w:hAnsi="Courier New"/>
          <w:sz w:val="20"/>
        </w:rPr>
        <w:t>class GolfClub:</w:t>
      </w:r>
    </w:p>
    <w:p>
      <w:r>
        <w:rPr>
          <w:rFonts w:ascii="Courier New" w:hAnsi="Courier New"/>
          <w:sz w:val="20"/>
        </w:rPr>
        <w:t xml:space="preserve">    # constructor to initialise club with a name and empty member list</w:t>
      </w:r>
    </w:p>
    <w:p>
      <w:r>
        <w:rPr>
          <w:rFonts w:ascii="Courier New" w:hAnsi="Courier New"/>
          <w:sz w:val="20"/>
        </w:rPr>
        <w:t xml:space="preserve">    def __init__(self, name):</w:t>
      </w:r>
    </w:p>
    <w:p>
      <w:r>
        <w:rPr>
          <w:rFonts w:ascii="Courier New" w:hAnsi="Courier New"/>
          <w:sz w:val="20"/>
        </w:rPr>
        <w:t xml:space="preserve">        self.name = name</w:t>
      </w:r>
    </w:p>
    <w:p>
      <w:r>
        <w:rPr>
          <w:rFonts w:ascii="Courier New" w:hAnsi="Courier New"/>
          <w:sz w:val="20"/>
        </w:rPr>
        <w:t xml:space="preserve">        self.members = []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the club name</w:t>
      </w:r>
    </w:p>
    <w:p>
      <w:r>
        <w:rPr>
          <w:rFonts w:ascii="Courier New" w:hAnsi="Courier New"/>
          <w:sz w:val="20"/>
        </w:rPr>
        <w:t xml:space="preserve">    def getName(self):</w:t>
      </w:r>
    </w:p>
    <w:p>
      <w:r>
        <w:rPr>
          <w:rFonts w:ascii="Courier New" w:hAnsi="Courier New"/>
          <w:sz w:val="20"/>
        </w:rPr>
        <w:t xml:space="preserve">        return self.name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setter to update the club name</w:t>
      </w:r>
    </w:p>
    <w:p>
      <w:r>
        <w:rPr>
          <w:rFonts w:ascii="Courier New" w:hAnsi="Courier New"/>
          <w:sz w:val="20"/>
        </w:rPr>
        <w:t xml:space="preserve">    def setName(self, name):</w:t>
      </w:r>
    </w:p>
    <w:p>
      <w:r>
        <w:rPr>
          <w:rFonts w:ascii="Courier New" w:hAnsi="Courier New"/>
          <w:sz w:val="20"/>
        </w:rPr>
        <w:t xml:space="preserve">        self.name = name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getter to return the list of members</w:t>
      </w:r>
    </w:p>
    <w:p>
      <w:r>
        <w:rPr>
          <w:rFonts w:ascii="Courier New" w:hAnsi="Courier New"/>
          <w:sz w:val="20"/>
        </w:rPr>
        <w:t xml:space="preserve">    def getMembers(self):</w:t>
      </w:r>
    </w:p>
    <w:p>
      <w:r>
        <w:rPr>
          <w:rFonts w:ascii="Courier New" w:hAnsi="Courier New"/>
          <w:sz w:val="20"/>
        </w:rPr>
        <w:t xml:space="preserve">        return self.members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adds a Member object to the members list</w:t>
      </w:r>
    </w:p>
    <w:p>
      <w:r>
        <w:rPr>
          <w:rFonts w:ascii="Courier New" w:hAnsi="Courier New"/>
          <w:sz w:val="20"/>
        </w:rPr>
        <w:t xml:space="preserve">    def add(self, member):</w:t>
      </w:r>
    </w:p>
    <w:p>
      <w:r>
        <w:rPr>
          <w:rFonts w:ascii="Courier New" w:hAnsi="Courier New"/>
          <w:sz w:val="20"/>
        </w:rPr>
        <w:t xml:space="preserve">        self.members.append(member)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returns the total number of members currently in the club</w:t>
      </w:r>
    </w:p>
    <w:p>
      <w:r>
        <w:rPr>
          <w:rFonts w:ascii="Courier New" w:hAnsi="Courier New"/>
          <w:sz w:val="20"/>
        </w:rPr>
        <w:t xml:space="preserve">    def noOfMembers(self):</w:t>
      </w:r>
    </w:p>
    <w:p>
      <w:r>
        <w:rPr>
          <w:rFonts w:ascii="Courier New" w:hAnsi="Courier New"/>
          <w:sz w:val="20"/>
        </w:rPr>
        <w:t xml:space="preserve">        return len(self.members)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calculates and returns the total annual fees from all members</w:t>
      </w:r>
    </w:p>
    <w:p>
      <w:r>
        <w:rPr>
          <w:rFonts w:ascii="Courier New" w:hAnsi="Courier New"/>
          <w:sz w:val="20"/>
        </w:rPr>
        <w:t xml:space="preserve">    def totalFee(self):</w:t>
      </w:r>
    </w:p>
    <w:p>
      <w:r>
        <w:rPr>
          <w:rFonts w:ascii="Courier New" w:hAnsi="Courier New"/>
          <w:sz w:val="20"/>
        </w:rPr>
        <w:t xml:space="preserve">        total = 0</w:t>
      </w:r>
    </w:p>
    <w:p>
      <w:r>
        <w:rPr>
          <w:rFonts w:ascii="Courier New" w:hAnsi="Courier New"/>
          <w:sz w:val="20"/>
        </w:rPr>
        <w:t xml:space="preserve">        for m in self.members:</w:t>
      </w:r>
    </w:p>
    <w:p>
      <w:r>
        <w:rPr>
          <w:rFonts w:ascii="Courier New" w:hAnsi="Courier New"/>
          <w:sz w:val="20"/>
        </w:rPr>
        <w:t xml:space="preserve">            total += m.getAnnualFee()</w:t>
      </w:r>
    </w:p>
    <w:p>
      <w:r>
        <w:rPr>
          <w:rFonts w:ascii="Courier New" w:hAnsi="Courier New"/>
          <w:sz w:val="20"/>
        </w:rPr>
        <w:t xml:space="preserve">        return total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counts Playing and Social members separately</w:t>
      </w:r>
    </w:p>
    <w:p>
      <w:r>
        <w:rPr>
          <w:rFonts w:ascii="Courier New" w:hAnsi="Courier New"/>
          <w:sz w:val="20"/>
        </w:rPr>
        <w:t xml:space="preserve">    # returns two values as a tuple (playing_count, social_count)</w:t>
      </w:r>
    </w:p>
    <w:p>
      <w:r>
        <w:rPr>
          <w:rFonts w:ascii="Courier New" w:hAnsi="Courier New"/>
          <w:sz w:val="20"/>
        </w:rPr>
        <w:t xml:space="preserve">    def memberCount(self):</w:t>
      </w:r>
    </w:p>
    <w:p>
      <w:r>
        <w:rPr>
          <w:rFonts w:ascii="Courier New" w:hAnsi="Courier New"/>
          <w:sz w:val="20"/>
        </w:rPr>
        <w:t xml:space="preserve">        playing = 0</w:t>
      </w:r>
    </w:p>
    <w:p>
      <w:r>
        <w:rPr>
          <w:rFonts w:ascii="Courier New" w:hAnsi="Courier New"/>
          <w:sz w:val="20"/>
        </w:rPr>
        <w:t xml:space="preserve">        social = 0</w:t>
      </w:r>
    </w:p>
    <w:p>
      <w:r>
        <w:rPr>
          <w:rFonts w:ascii="Courier New" w:hAnsi="Courier New"/>
          <w:sz w:val="20"/>
        </w:rPr>
        <w:t xml:space="preserve">        for m in self.members:</w:t>
      </w:r>
    </w:p>
    <w:p>
      <w:r>
        <w:rPr>
          <w:rFonts w:ascii="Courier New" w:hAnsi="Courier New"/>
          <w:sz w:val="20"/>
        </w:rPr>
        <w:t xml:space="preserve">            if m.getMemberType() == 'P':</w:t>
      </w:r>
    </w:p>
    <w:p>
      <w:r>
        <w:rPr>
          <w:rFonts w:ascii="Courier New" w:hAnsi="Courier New"/>
          <w:sz w:val="20"/>
        </w:rPr>
        <w:t xml:space="preserve">                playing += 1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social += 1</w:t>
      </w:r>
    </w:p>
    <w:p>
      <w:r>
        <w:rPr>
          <w:rFonts w:ascii="Courier New" w:hAnsi="Courier New"/>
          <w:sz w:val="20"/>
        </w:rPr>
        <w:t xml:space="preserve">        return playing, social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finds and returns a list of members who joined in the given year</w:t>
      </w:r>
    </w:p>
    <w:p>
      <w:r>
        <w:rPr>
          <w:rFonts w:ascii="Courier New" w:hAnsi="Courier New"/>
          <w:sz w:val="20"/>
        </w:rPr>
        <w:t xml:space="preserve">    # returns empty list if no members found for that year</w:t>
      </w:r>
    </w:p>
    <w:p>
      <w:r>
        <w:rPr>
          <w:rFonts w:ascii="Courier New" w:hAnsi="Courier New"/>
          <w:sz w:val="20"/>
        </w:rPr>
        <w:t xml:space="preserve">    def membersJoinedInYear(self, year):</w:t>
      </w:r>
    </w:p>
    <w:p>
      <w:r>
        <w:rPr>
          <w:rFonts w:ascii="Courier New" w:hAnsi="Courier New"/>
          <w:sz w:val="20"/>
        </w:rPr>
        <w:t xml:space="preserve">        result = []</w:t>
      </w:r>
    </w:p>
    <w:p>
      <w:r>
        <w:rPr>
          <w:rFonts w:ascii="Courier New" w:hAnsi="Courier New"/>
          <w:sz w:val="20"/>
        </w:rPr>
        <w:t xml:space="preserve">        for m in self.members:</w:t>
      </w:r>
    </w:p>
    <w:p>
      <w:r>
        <w:rPr>
          <w:rFonts w:ascii="Courier New" w:hAnsi="Courier New"/>
          <w:sz w:val="20"/>
        </w:rPr>
        <w:t xml:space="preserve">            if m.getYearJoined() == year:</w:t>
      </w:r>
    </w:p>
    <w:p>
      <w:r>
        <w:rPr>
          <w:rFonts w:ascii="Courier New" w:hAnsi="Courier New"/>
          <w:sz w:val="20"/>
        </w:rPr>
        <w:t xml:space="preserve">                result.append(m)</w:t>
      </w:r>
    </w:p>
    <w:p>
      <w:r>
        <w:rPr>
          <w:rFonts w:ascii="Courier New" w:hAnsi="Courier New"/>
          <w:sz w:val="20"/>
        </w:rPr>
        <w:t xml:space="preserve">        return result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searches for a member by name, case-insensitive comparison</w:t>
      </w:r>
    </w:p>
    <w:p>
      <w:r>
        <w:rPr>
          <w:rFonts w:ascii="Courier New" w:hAnsi="Courier New"/>
          <w:sz w:val="20"/>
        </w:rPr>
        <w:t xml:space="preserve">    # returns the Member object if found, None if not found</w:t>
      </w:r>
    </w:p>
    <w:p>
      <w:r>
        <w:rPr>
          <w:rFonts w:ascii="Courier New" w:hAnsi="Courier New"/>
          <w:sz w:val="20"/>
        </w:rPr>
        <w:t xml:space="preserve">    def findMember(self, name):</w:t>
      </w:r>
    </w:p>
    <w:p>
      <w:r>
        <w:rPr>
          <w:rFonts w:ascii="Courier New" w:hAnsi="Courier New"/>
          <w:sz w:val="20"/>
        </w:rPr>
        <w:t xml:space="preserve">        for m in self.members:</w:t>
      </w:r>
    </w:p>
    <w:p>
      <w:r>
        <w:rPr>
          <w:rFonts w:ascii="Courier New" w:hAnsi="Courier New"/>
          <w:sz w:val="20"/>
        </w:rPr>
        <w:t xml:space="preserve">            if m.getName().lower() == name.lower():</w:t>
      </w:r>
    </w:p>
    <w:p>
      <w:r>
        <w:rPr>
          <w:rFonts w:ascii="Courier New" w:hAnsi="Courier New"/>
          <w:sz w:val="20"/>
        </w:rPr>
        <w:t xml:space="preserve">                return m</w:t>
      </w:r>
    </w:p>
    <w:p>
      <w:r>
        <w:rPr>
          <w:rFonts w:ascii="Courier New" w:hAnsi="Courier New"/>
          <w:sz w:val="20"/>
        </w:rPr>
        <w:t xml:space="preserve">        return None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removes a member at the given 0-based index</w:t>
      </w:r>
    </w:p>
    <w:p>
      <w:r>
        <w:rPr>
          <w:rFonts w:ascii="Courier New" w:hAnsi="Courier New"/>
          <w:sz w:val="20"/>
        </w:rPr>
        <w:t xml:space="preserve">    # returns True if removed successfully, False if index is out of range</w:t>
      </w:r>
    </w:p>
    <w:p>
      <w:r>
        <w:rPr>
          <w:rFonts w:ascii="Courier New" w:hAnsi="Courier New"/>
          <w:sz w:val="20"/>
        </w:rPr>
        <w:t xml:space="preserve">    def removeMember(self, index):</w:t>
      </w:r>
    </w:p>
    <w:p>
      <w:r>
        <w:rPr>
          <w:rFonts w:ascii="Courier New" w:hAnsi="Courier New"/>
          <w:sz w:val="20"/>
        </w:rPr>
        <w:t xml:space="preserve">        if index &gt;= 0 and index &lt; len(self.members):</w:t>
      </w:r>
    </w:p>
    <w:p>
      <w:r>
        <w:rPr>
          <w:rFonts w:ascii="Courier New" w:hAnsi="Courier New"/>
          <w:sz w:val="20"/>
        </w:rPr>
        <w:t xml:space="preserve">            self.members.pop(index)</w:t>
      </w:r>
    </w:p>
    <w:p>
      <w:r>
        <w:rPr>
          <w:rFonts w:ascii="Courier New" w:hAnsi="Courier New"/>
          <w:sz w:val="20"/>
        </w:rPr>
        <w:t xml:space="preserve">            return True</w:t>
      </w:r>
    </w:p>
    <w:p>
      <w:r>
        <w:rPr>
          <w:rFonts w:ascii="Courier New" w:hAnsi="Courier New"/>
          <w:sz w:val="20"/>
        </w:rPr>
        <w:t xml:space="preserve">        return False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sorts a copy of the member list by name or year joined</w:t>
      </w:r>
    </w:p>
    <w:p>
      <w:r>
        <w:rPr>
          <w:rFonts w:ascii="Courier New" w:hAnsi="Courier New"/>
          <w:sz w:val="20"/>
        </w:rPr>
        <w:t xml:space="preserve">    # does NOT modify the original list</w:t>
      </w:r>
    </w:p>
    <w:p>
      <w:r>
        <w:rPr>
          <w:rFonts w:ascii="Courier New" w:hAnsi="Courier New"/>
          <w:sz w:val="20"/>
        </w:rPr>
        <w:t xml:space="preserve">    # returns the sorted result as a numbered string</w:t>
      </w:r>
    </w:p>
    <w:p>
      <w:r>
        <w:rPr>
          <w:rFonts w:ascii="Courier New" w:hAnsi="Courier New"/>
          <w:sz w:val="20"/>
        </w:rPr>
        <w:t xml:space="preserve">    def sortMembers(self, criteria):</w:t>
      </w:r>
    </w:p>
    <w:p>
      <w:r>
        <w:rPr>
          <w:rFonts w:ascii="Courier New" w:hAnsi="Courier New"/>
          <w:sz w:val="20"/>
        </w:rPr>
        <w:t xml:space="preserve">        temp = self.members.copy()</w:t>
      </w:r>
    </w:p>
    <w:p>
      <w:r>
        <w:rPr>
          <w:rFonts w:ascii="Courier New" w:hAnsi="Courier New"/>
          <w:sz w:val="20"/>
        </w:rPr>
        <w:t xml:space="preserve">        if criteria == "name":</w:t>
      </w:r>
    </w:p>
    <w:p>
      <w:r>
        <w:rPr>
          <w:rFonts w:ascii="Courier New" w:hAnsi="Courier New"/>
          <w:sz w:val="20"/>
        </w:rPr>
        <w:t xml:space="preserve">            temp.sort(key=lambda x: x.getName().lower())</w:t>
      </w:r>
    </w:p>
    <w:p>
      <w:r>
        <w:rPr>
          <w:rFonts w:ascii="Courier New" w:hAnsi="Courier New"/>
          <w:sz w:val="20"/>
        </w:rPr>
        <w:t xml:space="preserve">        elif criteria == "year":</w:t>
      </w:r>
    </w:p>
    <w:p>
      <w:r>
        <w:rPr>
          <w:rFonts w:ascii="Courier New" w:hAnsi="Courier New"/>
          <w:sz w:val="20"/>
        </w:rPr>
        <w:t xml:space="preserve">            temp.sort(key=lambda x: x.getYearJoined())</w:t>
      </w:r>
    </w:p>
    <w:p>
      <w:r>
        <w:rPr>
          <w:rFonts w:ascii="Courier New" w:hAnsi="Courier New"/>
          <w:sz w:val="20"/>
        </w:rPr>
        <w:t xml:space="preserve">        result = "Members\n"</w:t>
      </w:r>
    </w:p>
    <w:p>
      <w:r>
        <w:rPr>
          <w:rFonts w:ascii="Courier New" w:hAnsi="Courier New"/>
          <w:sz w:val="20"/>
        </w:rPr>
        <w:t xml:space="preserve">        count = 1</w:t>
      </w:r>
    </w:p>
    <w:p>
      <w:r>
        <w:rPr>
          <w:rFonts w:ascii="Courier New" w:hAnsi="Courier New"/>
          <w:sz w:val="20"/>
        </w:rPr>
        <w:t xml:space="preserve">        for m in temp:</w:t>
      </w:r>
    </w:p>
    <w:p>
      <w:r>
        <w:rPr>
          <w:rFonts w:ascii="Courier New" w:hAnsi="Courier New"/>
          <w:sz w:val="20"/>
        </w:rPr>
        <w:t xml:space="preserve">            result += f"{count}. {m}\n"</w:t>
      </w:r>
    </w:p>
    <w:p>
      <w:r>
        <w:rPr>
          <w:rFonts w:ascii="Courier New" w:hAnsi="Courier New"/>
          <w:sz w:val="20"/>
        </w:rPr>
        <w:t xml:space="preserve">            count += 1</w:t>
      </w:r>
    </w:p>
    <w:p>
      <w:r>
        <w:rPr>
          <w:rFonts w:ascii="Courier New" w:hAnsi="Courier New"/>
          <w:sz w:val="20"/>
        </w:rPr>
        <w:t xml:space="preserve">        return result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saves all members to a text file in CSV format</w:t>
      </w:r>
    </w:p>
    <w:p>
      <w:r>
        <w:rPr>
          <w:rFonts w:ascii="Courier New" w:hAnsi="Courier New"/>
          <w:sz w:val="20"/>
        </w:rPr>
        <w:t xml:space="preserve">    # each line: name,member_type,year_joined</w:t>
      </w:r>
    </w:p>
    <w:p>
      <w:r>
        <w:rPr>
          <w:rFonts w:ascii="Courier New" w:hAnsi="Courier New"/>
          <w:sz w:val="20"/>
        </w:rPr>
        <w:t xml:space="preserve">    # returns False if there are no members to save</w:t>
      </w:r>
    </w:p>
    <w:p>
      <w:r>
        <w:rPr>
          <w:rFonts w:ascii="Courier New" w:hAnsi="Courier New"/>
          <w:sz w:val="20"/>
        </w:rPr>
        <w:t xml:space="preserve">    def saveToFile(self, filename):</w:t>
      </w:r>
    </w:p>
    <w:p>
      <w:r>
        <w:rPr>
          <w:rFonts w:ascii="Courier New" w:hAnsi="Courier New"/>
          <w:sz w:val="20"/>
        </w:rPr>
        <w:t xml:space="preserve">        if len(self.members) == 0:</w:t>
      </w:r>
    </w:p>
    <w:p>
      <w:r>
        <w:rPr>
          <w:rFonts w:ascii="Courier New" w:hAnsi="Courier New"/>
          <w:sz w:val="20"/>
        </w:rPr>
        <w:t xml:space="preserve">            return False</w:t>
      </w:r>
    </w:p>
    <w:p>
      <w:r>
        <w:rPr>
          <w:rFonts w:ascii="Courier New" w:hAnsi="Courier New"/>
          <w:sz w:val="20"/>
        </w:rPr>
        <w:t xml:space="preserve">        file = open(filename, "w")</w:t>
      </w:r>
    </w:p>
    <w:p>
      <w:r>
        <w:rPr>
          <w:rFonts w:ascii="Courier New" w:hAnsi="Courier New"/>
          <w:sz w:val="20"/>
        </w:rPr>
        <w:t xml:space="preserve">        for m in self.members:</w:t>
      </w:r>
    </w:p>
    <w:p>
      <w:r>
        <w:rPr>
          <w:rFonts w:ascii="Courier New" w:hAnsi="Courier New"/>
          <w:sz w:val="20"/>
        </w:rPr>
        <w:t xml:space="preserve">            line = f"{m.getName()},{m.getMemberType()},{m.getYearJoined()}\n"</w:t>
      </w:r>
    </w:p>
    <w:p>
      <w:r>
        <w:rPr>
          <w:rFonts w:ascii="Courier New" w:hAnsi="Courier New"/>
          <w:sz w:val="20"/>
        </w:rPr>
        <w:t xml:space="preserve">            file.write(line)</w:t>
      </w:r>
    </w:p>
    <w:p>
      <w:r>
        <w:rPr>
          <w:rFonts w:ascii="Courier New" w:hAnsi="Courier New"/>
          <w:sz w:val="20"/>
        </w:rPr>
        <w:t xml:space="preserve">        file.close()</w:t>
      </w:r>
    </w:p>
    <w:p>
      <w:r>
        <w:rPr>
          <w:rFonts w:ascii="Courier New" w:hAnsi="Courier New"/>
          <w:sz w:val="20"/>
        </w:rPr>
        <w:t xml:space="preserve">        return True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loads member data from a text file in CSV format</w:t>
      </w:r>
    </w:p>
    <w:p>
      <w:r>
        <w:rPr>
          <w:rFonts w:ascii="Courier New" w:hAnsi="Courier New"/>
          <w:sz w:val="20"/>
        </w:rPr>
        <w:t xml:space="preserve">    # clears current members and replaces with loaded data</w:t>
      </w:r>
    </w:p>
    <w:p>
      <w:r>
        <w:rPr>
          <w:rFonts w:ascii="Courier New" w:hAnsi="Courier New"/>
          <w:sz w:val="20"/>
        </w:rPr>
        <w:t xml:space="preserve">    # returns False if file cannot be read</w:t>
      </w:r>
    </w:p>
    <w:p>
      <w:r>
        <w:rPr>
          <w:rFonts w:ascii="Courier New" w:hAnsi="Courier New"/>
          <w:sz w:val="20"/>
        </w:rPr>
        <w:t xml:space="preserve">    def loadFromFile(self, filename):</w:t>
      </w:r>
    </w:p>
    <w:p>
      <w:r>
        <w:rPr>
          <w:rFonts w:ascii="Courier New" w:hAnsi="Courier New"/>
          <w:sz w:val="20"/>
        </w:rPr>
        <w:t xml:space="preserve">        try:</w:t>
      </w:r>
    </w:p>
    <w:p>
      <w:r>
        <w:rPr>
          <w:rFonts w:ascii="Courier New" w:hAnsi="Courier New"/>
          <w:sz w:val="20"/>
        </w:rPr>
        <w:t xml:space="preserve">            file = open(filename, "r")</w:t>
      </w:r>
    </w:p>
    <w:p>
      <w:r>
        <w:rPr>
          <w:rFonts w:ascii="Courier New" w:hAnsi="Courier New"/>
          <w:sz w:val="20"/>
        </w:rPr>
        <w:t xml:space="preserve">            self.members.clear()</w:t>
      </w:r>
    </w:p>
    <w:p>
      <w:r>
        <w:rPr>
          <w:rFonts w:ascii="Courier New" w:hAnsi="Courier New"/>
          <w:sz w:val="20"/>
        </w:rPr>
        <w:t xml:space="preserve">            for line in file:</w:t>
      </w:r>
    </w:p>
    <w:p>
      <w:r>
        <w:rPr>
          <w:rFonts w:ascii="Courier New" w:hAnsi="Courier New"/>
          <w:sz w:val="20"/>
        </w:rPr>
        <w:t xml:space="preserve">                data = line.strip().split(",")</w:t>
      </w:r>
    </w:p>
    <w:p>
      <w:r>
        <w:rPr>
          <w:rFonts w:ascii="Courier New" w:hAnsi="Courier New"/>
          <w:sz w:val="20"/>
        </w:rPr>
        <w:t xml:space="preserve">                name = data[0]</w:t>
      </w:r>
    </w:p>
    <w:p>
      <w:r>
        <w:rPr>
          <w:rFonts w:ascii="Courier New" w:hAnsi="Courier New"/>
          <w:sz w:val="20"/>
        </w:rPr>
        <w:t xml:space="preserve">                mtype = data[1]</w:t>
      </w:r>
    </w:p>
    <w:p>
      <w:r>
        <w:rPr>
          <w:rFonts w:ascii="Courier New" w:hAnsi="Courier New"/>
          <w:sz w:val="20"/>
        </w:rPr>
        <w:t xml:space="preserve">                year = int(data[2])</w:t>
      </w:r>
    </w:p>
    <w:p>
      <w:r>
        <w:rPr>
          <w:rFonts w:ascii="Courier New" w:hAnsi="Courier New"/>
          <w:sz w:val="20"/>
        </w:rPr>
        <w:t xml:space="preserve">                member = Member(name, mtype, year)</w:t>
      </w:r>
    </w:p>
    <w:p>
      <w:r>
        <w:rPr>
          <w:rFonts w:ascii="Courier New" w:hAnsi="Courier New"/>
          <w:sz w:val="20"/>
        </w:rPr>
        <w:t xml:space="preserve">                self.members.append(member)</w:t>
      </w:r>
    </w:p>
    <w:p>
      <w:r>
        <w:rPr>
          <w:rFonts w:ascii="Courier New" w:hAnsi="Courier New"/>
          <w:sz w:val="20"/>
        </w:rPr>
        <w:t xml:space="preserve">            file.close()</w:t>
      </w:r>
    </w:p>
    <w:p>
      <w:r>
        <w:rPr>
          <w:rFonts w:ascii="Courier New" w:hAnsi="Courier New"/>
          <w:sz w:val="20"/>
        </w:rPr>
        <w:t xml:space="preserve">            return True</w:t>
      </w:r>
    </w:p>
    <w:p>
      <w:r>
        <w:rPr>
          <w:rFonts w:ascii="Courier New" w:hAnsi="Courier New"/>
          <w:sz w:val="20"/>
        </w:rPr>
        <w:t xml:space="preserve">        except:</w:t>
      </w:r>
    </w:p>
    <w:p>
      <w:r>
        <w:rPr>
          <w:rFonts w:ascii="Courier New" w:hAnsi="Courier New"/>
          <w:sz w:val="20"/>
        </w:rPr>
        <w:t xml:space="preserve">            return False</w:t>
      </w:r>
    </w:p>
    <w:p>
      <w:r>
        <w:rPr>
          <w:rFonts w:ascii="Courier New" w:hAnsi="Courier New"/>
          <w:sz w:val="20"/>
        </w:rPr>
      </w:r>
    </w:p>
    <w:p>
      <w:r>
        <w:br w:type="page"/>
      </w:r>
    </w:p>
    <w:p>
      <w:r>
        <w:rPr>
          <w:b/>
          <w:sz w:val="24"/>
        </w:rPr>
        <w:t>Output: Testing Member.py</w:t>
      </w:r>
    </w:p>
    <w:p>
      <w:r>
        <w:rPr>
          <w:rFonts w:ascii="Courier New" w:hAnsi="Courier New"/>
          <w:sz w:val="20"/>
        </w:rPr>
        <w:t>--- Testing Member class ---</w:t>
      </w:r>
    </w:p>
    <w:p>
      <w:r>
        <w:rPr>
          <w:rFonts w:ascii="Courier New" w:hAnsi="Courier New"/>
          <w:sz w:val="20"/>
        </w:rPr>
        <w:t>Created: Jane (Playing member) joined in 2020</w:t>
      </w:r>
    </w:p>
    <w:p>
      <w:r>
        <w:rPr>
          <w:rFonts w:ascii="Courier New" w:hAnsi="Courier New"/>
          <w:sz w:val="20"/>
        </w:rPr>
        <w:t>Created: Sam (Social member) joined in 2025</w:t>
      </w:r>
    </w:p>
    <w:p>
      <w:r>
        <w:rPr>
          <w:rFonts w:ascii="Courier New" w:hAnsi="Courier New"/>
          <w:sz w:val="20"/>
        </w:rPr>
        <w:t>Created: Test (Playing member) joined in 2023 (invalid type defaulted to Playing)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getName: Jane</w:t>
      </w:r>
    </w:p>
    <w:p>
      <w:r>
        <w:rPr>
          <w:rFonts w:ascii="Courier New" w:hAnsi="Courier New"/>
          <w:sz w:val="20"/>
        </w:rPr>
        <w:t>getMemberType: P</w:t>
      </w:r>
    </w:p>
    <w:p>
      <w:r>
        <w:rPr>
          <w:rFonts w:ascii="Courier New" w:hAnsi="Courier New"/>
          <w:sz w:val="20"/>
        </w:rPr>
        <w:t>getAnnualFee: 500.0</w:t>
      </w:r>
    </w:p>
    <w:p>
      <w:r>
        <w:rPr>
          <w:rFonts w:ascii="Courier New" w:hAnsi="Courier New"/>
          <w:sz w:val="20"/>
        </w:rPr>
        <w:t>getYearJoined: 2020</w:t>
      </w:r>
    </w:p>
    <w:p>
      <w:r>
        <w:rPr>
          <w:rFonts w:ascii="Courier New" w:hAnsi="Courier New"/>
          <w:sz w:val="20"/>
        </w:rPr>
        <w:t>getMemberTypeString: Playing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After setters: Jane Smith (Social member) joined in 2021</w:t>
      </w:r>
    </w:p>
    <w:p>
      <w:r>
        <w:rPr>
          <w:rFonts w:ascii="Courier New" w:hAnsi="Courier New"/>
          <w:sz w:val="20"/>
        </w:rPr>
        <w:t>New fee: 100.0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--- Testing GolfClub class ---</w:t>
      </w:r>
    </w:p>
    <w:p>
      <w:r>
        <w:rPr>
          <w:rFonts w:ascii="Courier New" w:hAnsi="Courier New"/>
          <w:sz w:val="20"/>
        </w:rPr>
        <w:t>Club: 1Shot Golf Club</w:t>
      </w:r>
    </w:p>
    <w:p>
      <w:r>
        <w:rPr>
          <w:rFonts w:ascii="Courier New" w:hAnsi="Courier New"/>
          <w:sz w:val="20"/>
        </w:rPr>
        <w:t>Members: 3</w:t>
      </w:r>
    </w:p>
    <w:p>
      <w:r>
        <w:rPr>
          <w:rFonts w:ascii="Courier New" w:hAnsi="Courier New"/>
          <w:sz w:val="20"/>
        </w:rPr>
        <w:t>Total fee: 700.0</w:t>
      </w:r>
    </w:p>
    <w:p>
      <w:r>
        <w:rPr>
          <w:rFonts w:ascii="Courier New" w:hAnsi="Courier New"/>
          <w:sz w:val="20"/>
        </w:rPr>
        <w:t>Playing: 1 Social: 2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Find Sam: Sam (Social member) joined in 2025</w:t>
      </w:r>
    </w:p>
    <w:p>
      <w:r>
        <w:rPr>
          <w:rFonts w:ascii="Courier New" w:hAnsi="Courier New"/>
          <w:sz w:val="20"/>
        </w:rPr>
        <w:t>Find Nobody: None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Joined 2025:</w:t>
      </w:r>
    </w:p>
    <w:p>
      <w:r>
        <w:rPr>
          <w:rFonts w:ascii="Courier New" w:hAnsi="Courier New"/>
          <w:sz w:val="20"/>
        </w:rPr>
        <w:t xml:space="preserve">  Sam (Social member) joined in 2025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Members</w:t>
      </w:r>
    </w:p>
    <w:p>
      <w:r>
        <w:rPr>
          <w:rFonts w:ascii="Courier New" w:hAnsi="Courier New"/>
          <w:sz w:val="20"/>
        </w:rPr>
        <w:t>1. Jane Smith (Social member) joined in 2021</w:t>
      </w:r>
    </w:p>
    <w:p>
      <w:r>
        <w:rPr>
          <w:rFonts w:ascii="Courier New" w:hAnsi="Courier New"/>
          <w:sz w:val="20"/>
        </w:rPr>
        <w:t>2. Sam (Social member) joined in 2025</w:t>
      </w:r>
    </w:p>
    <w:p>
      <w:r>
        <w:rPr>
          <w:rFonts w:ascii="Courier New" w:hAnsi="Courier New"/>
          <w:sz w:val="20"/>
        </w:rPr>
        <w:t>3. 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Members (sorted by year)</w:t>
      </w:r>
    </w:p>
    <w:p>
      <w:r>
        <w:rPr>
          <w:rFonts w:ascii="Courier New" w:hAnsi="Courier New"/>
          <w:sz w:val="20"/>
        </w:rPr>
        <w:t>1. Jane Smith (Social member) joined in 2021</w:t>
      </w:r>
    </w:p>
    <w:p>
      <w:r>
        <w:rPr>
          <w:rFonts w:ascii="Courier New" w:hAnsi="Courier New"/>
          <w:sz w:val="20"/>
        </w:rPr>
        <w:t>2. Test (Playing member) joined in 2023</w:t>
      </w:r>
    </w:p>
    <w:p>
      <w:r>
        <w:rPr>
          <w:rFonts w:ascii="Courier New" w:hAnsi="Courier New"/>
          <w:sz w:val="20"/>
        </w:rPr>
        <w:t>3. Sam (Social member) joined in 2025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After removing member 2:</w:t>
      </w:r>
    </w:p>
    <w:p>
      <w:r>
        <w:rPr>
          <w:rFonts w:ascii="Courier New" w:hAnsi="Courier New"/>
          <w:sz w:val="20"/>
        </w:rPr>
        <w:t>Jane Smith (Social member) joined in 2021</w:t>
      </w:r>
    </w:p>
    <w:p>
      <w:r>
        <w:rPr>
          <w:rFonts w:ascii="Courier New" w:hAnsi="Courier New"/>
          <w:sz w:val="20"/>
        </w:rPr>
        <w:t>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Saved to file</w:t>
      </w:r>
    </w:p>
    <w:p>
      <w:r>
        <w:rPr>
          <w:rFonts w:ascii="Courier New" w:hAnsi="Courier New"/>
          <w:sz w:val="20"/>
        </w:rPr>
        <w:t>Loaded members:</w:t>
      </w:r>
    </w:p>
    <w:p>
      <w:r>
        <w:rPr>
          <w:rFonts w:ascii="Courier New" w:hAnsi="Courier New"/>
          <w:sz w:val="20"/>
        </w:rPr>
        <w:t>Alpha (Playing member) joined in 2020</w:t>
      </w:r>
    </w:p>
    <w:p>
      <w:r>
        <w:rPr>
          <w:rFonts w:ascii="Courier New" w:hAnsi="Courier New"/>
          <w:sz w:val="20"/>
        </w:rPr>
        <w:t>Beta (Social member) joined in 2022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Load bad file: False</w:t>
      </w:r>
    </w:p>
    <w:p>
      <w:r>
        <w:rPr>
          <w:rFonts w:ascii="Courier New" w:hAnsi="Courier New"/>
          <w:sz w:val="20"/>
        </w:rPr>
        <w:t>Save empty: False</w:t>
      </w:r>
    </w:p>
    <w:p>
      <w:r>
        <w:br w:type="page"/>
      </w:r>
    </w:p>
    <w:p>
      <w:r>
        <w:rPr>
          <w:b/>
          <w:sz w:val="24"/>
        </w:rPr>
        <w:t>GolfClubMain.py</w:t>
      </w:r>
    </w:p>
    <w:p>
      <w:r>
        <w:rPr>
          <w:rFonts w:ascii="Courier New" w:hAnsi="Courier New"/>
          <w:sz w:val="20"/>
        </w:rPr>
        <w:t># GolfClubMain.py</w:t>
      </w:r>
    </w:p>
    <w:p>
      <w:r>
        <w:rPr>
          <w:rFonts w:ascii="Courier New" w:hAnsi="Courier New"/>
          <w:sz w:val="20"/>
        </w:rPr>
        <w:t># BDA100 Programming Fundamentals - Assignment (Batch 4)</w:t>
      </w:r>
    </w:p>
    <w:p>
      <w:r>
        <w:rPr>
          <w:rFonts w:ascii="Courier New" w:hAnsi="Courier New"/>
          <w:sz w:val="20"/>
        </w:rPr>
        <w:t># Student 1: Karna Bir Hada (E2500023) - Member class, file handling</w:t>
      </w:r>
    </w:p>
    <w:p>
      <w:r>
        <w:rPr>
          <w:rFonts w:ascii="Courier New" w:hAnsi="Courier New"/>
          <w:sz w:val="20"/>
        </w:rPr>
        <w:t># Student 2: Samrat Khailing Rai (E2400372) - Main menu, testing and output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import Member and GolfClub classes from Member.py</w:t>
      </w:r>
    </w:p>
    <w:p>
      <w:r>
        <w:rPr>
          <w:rFonts w:ascii="Courier New" w:hAnsi="Courier New"/>
          <w:sz w:val="20"/>
        </w:rPr>
        <w:t>from Member import Member, GolfClub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Student 2: Samrat Khailing Rai</w:t>
      </w:r>
    </w:p>
    <w:p>
      <w:r>
        <w:rPr>
          <w:rFonts w:ascii="Courier New" w:hAnsi="Courier New"/>
          <w:sz w:val="20"/>
        </w:rPr>
        <w:t># displays the main menu options to the user</w:t>
      </w:r>
    </w:p>
    <w:p>
      <w:r>
        <w:rPr>
          <w:rFonts w:ascii="Courier New" w:hAnsi="Courier New"/>
          <w:sz w:val="20"/>
        </w:rPr>
        <w:t>def menu():</w:t>
      </w:r>
    </w:p>
    <w:p>
      <w:r>
        <w:rPr>
          <w:rFonts w:ascii="Courier New" w:hAnsi="Courier New"/>
          <w:sz w:val="20"/>
        </w:rPr>
        <w:t xml:space="preserve">    print("\n1 Register new member")</w:t>
      </w:r>
    </w:p>
    <w:p>
      <w:r>
        <w:rPr>
          <w:rFonts w:ascii="Courier New" w:hAnsi="Courier New"/>
          <w:sz w:val="20"/>
        </w:rPr>
        <w:t xml:space="preserve">    print("2 List all details of members")</w:t>
      </w:r>
    </w:p>
    <w:p>
      <w:r>
        <w:rPr>
          <w:rFonts w:ascii="Courier New" w:hAnsi="Courier New"/>
          <w:sz w:val="20"/>
        </w:rPr>
        <w:t xml:space="preserve">    print("3 Display club summary")</w:t>
      </w:r>
    </w:p>
    <w:p>
      <w:r>
        <w:rPr>
          <w:rFonts w:ascii="Courier New" w:hAnsi="Courier New"/>
          <w:sz w:val="20"/>
        </w:rPr>
        <w:t xml:space="preserve">    print("4 List members by year")</w:t>
      </w:r>
    </w:p>
    <w:p>
      <w:r>
        <w:rPr>
          <w:rFonts w:ascii="Courier New" w:hAnsi="Courier New"/>
          <w:sz w:val="20"/>
        </w:rPr>
        <w:t xml:space="preserve">    print("5 Delete a member")</w:t>
      </w:r>
    </w:p>
    <w:p>
      <w:r>
        <w:rPr>
          <w:rFonts w:ascii="Courier New" w:hAnsi="Courier New"/>
          <w:sz w:val="20"/>
        </w:rPr>
        <w:t xml:space="preserve">    print("6 Update member details")</w:t>
      </w:r>
    </w:p>
    <w:p>
      <w:r>
        <w:rPr>
          <w:rFonts w:ascii="Courier New" w:hAnsi="Courier New"/>
          <w:sz w:val="20"/>
        </w:rPr>
        <w:t xml:space="preserve">    print("7 Sort members")</w:t>
      </w:r>
    </w:p>
    <w:p>
      <w:r>
        <w:rPr>
          <w:rFonts w:ascii="Courier New" w:hAnsi="Courier New"/>
          <w:sz w:val="20"/>
        </w:rPr>
        <w:t xml:space="preserve">    print("8 Save to file")</w:t>
      </w:r>
    </w:p>
    <w:p>
      <w:r>
        <w:rPr>
          <w:rFonts w:ascii="Courier New" w:hAnsi="Courier New"/>
          <w:sz w:val="20"/>
        </w:rPr>
        <w:t xml:space="preserve">    print("9 Load from file")</w:t>
      </w:r>
    </w:p>
    <w:p>
      <w:r>
        <w:rPr>
          <w:rFonts w:ascii="Courier New" w:hAnsi="Courier New"/>
          <w:sz w:val="20"/>
        </w:rPr>
        <w:t xml:space="preserve">    print("0 Quit")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Student 2: Samrat Khailing Rai</w:t>
      </w:r>
    </w:p>
    <w:p>
      <w:r>
        <w:rPr>
          <w:rFonts w:ascii="Courier New" w:hAnsi="Courier New"/>
          <w:sz w:val="20"/>
        </w:rPr>
        <w:t># main function that creates a GolfClub and runs the interactive menu</w:t>
      </w:r>
    </w:p>
    <w:p>
      <w:r>
        <w:rPr>
          <w:rFonts w:ascii="Courier New" w:hAnsi="Courier New"/>
          <w:sz w:val="20"/>
        </w:rPr>
        <w:t>def main():</w:t>
      </w:r>
    </w:p>
    <w:p>
      <w:r>
        <w:rPr>
          <w:rFonts w:ascii="Courier New" w:hAnsi="Courier New"/>
          <w:sz w:val="20"/>
        </w:rPr>
        <w:t xml:space="preserve">    # ask user for the club name</w:t>
      </w:r>
    </w:p>
    <w:p>
      <w:r>
        <w:rPr>
          <w:rFonts w:ascii="Courier New" w:hAnsi="Courier New"/>
          <w:sz w:val="20"/>
        </w:rPr>
        <w:t xml:space="preserve">    name = input("Enter golf club name: ")</w:t>
      </w:r>
    </w:p>
    <w:p>
      <w:r>
        <w:rPr>
          <w:rFonts w:ascii="Courier New" w:hAnsi="Courier New"/>
          <w:sz w:val="20"/>
        </w:rPr>
        <w:t xml:space="preserve">    club = GolfClub(name)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# main loop that keeps showing menu until user quits</w:t>
      </w:r>
    </w:p>
    <w:p>
      <w:r>
        <w:rPr>
          <w:rFonts w:ascii="Courier New" w:hAnsi="Courier New"/>
          <w:sz w:val="20"/>
        </w:rPr>
        <w:t xml:space="preserve">    while True:</w:t>
      </w:r>
    </w:p>
    <w:p>
      <w:r>
        <w:rPr>
          <w:rFonts w:ascii="Courier New" w:hAnsi="Courier New"/>
          <w:sz w:val="20"/>
        </w:rPr>
        <w:t xml:space="preserve">        print("\n" + club.getName())</w:t>
      </w:r>
    </w:p>
    <w:p>
      <w:r>
        <w:rPr>
          <w:rFonts w:ascii="Courier New" w:hAnsi="Courier New"/>
          <w:sz w:val="20"/>
        </w:rPr>
        <w:t xml:space="preserve">        menu()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choice = input("Your choice? 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1: register a new member</w:t>
      </w:r>
    </w:p>
    <w:p>
      <w:r>
        <w:rPr>
          <w:rFonts w:ascii="Courier New" w:hAnsi="Courier New"/>
          <w:sz w:val="20"/>
        </w:rPr>
        <w:t xml:space="preserve">        if choice == "1":</w:t>
      </w:r>
    </w:p>
    <w:p>
      <w:r>
        <w:rPr>
          <w:rFonts w:ascii="Courier New" w:hAnsi="Courier New"/>
          <w:sz w:val="20"/>
        </w:rPr>
        <w:t xml:space="preserve">            name = input("Enter name: ")</w:t>
      </w:r>
    </w:p>
    <w:p>
      <w:r>
        <w:rPr>
          <w:rFonts w:ascii="Courier New" w:hAnsi="Courier New"/>
          <w:sz w:val="20"/>
        </w:rPr>
        <w:t xml:space="preserve">            mtype = input("Enter type (P/S): ")</w:t>
      </w:r>
    </w:p>
    <w:p>
      <w:r>
        <w:rPr>
          <w:rFonts w:ascii="Courier New" w:hAnsi="Courier New"/>
          <w:sz w:val="20"/>
        </w:rPr>
        <w:t xml:space="preserve">            year = int(input("Enter year joined: "))</w:t>
      </w:r>
    </w:p>
    <w:p>
      <w:r>
        <w:rPr>
          <w:rFonts w:ascii="Courier New" w:hAnsi="Courier New"/>
          <w:sz w:val="20"/>
        </w:rPr>
        <w:t xml:space="preserve">            member = Member(name, mtype, year)</w:t>
      </w:r>
    </w:p>
    <w:p>
      <w:r>
        <w:rPr>
          <w:rFonts w:ascii="Courier New" w:hAnsi="Courier New"/>
          <w:sz w:val="20"/>
        </w:rPr>
        <w:t xml:space="preserve">            club.add(member)</w:t>
      </w:r>
    </w:p>
    <w:p>
      <w:r>
        <w:rPr>
          <w:rFonts w:ascii="Courier New" w:hAnsi="Courier New"/>
          <w:sz w:val="20"/>
        </w:rPr>
        <w:t xml:space="preserve">            print("New member added...")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2: list all members currently in the club</w:t>
      </w:r>
    </w:p>
    <w:p>
      <w:r>
        <w:rPr>
          <w:rFonts w:ascii="Courier New" w:hAnsi="Courier New"/>
          <w:sz w:val="20"/>
        </w:rPr>
        <w:t xml:space="preserve">        elif choice == "2":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print("\nAll members")</w:t>
      </w:r>
    </w:p>
    <w:p>
      <w:r>
        <w:rPr>
          <w:rFonts w:ascii="Courier New" w:hAnsi="Courier New"/>
          <w:sz w:val="20"/>
        </w:rPr>
        <w:t xml:space="preserve">                for m in club.getMembers():</w:t>
      </w:r>
    </w:p>
    <w:p>
      <w:r>
        <w:rPr>
          <w:rFonts w:ascii="Courier New" w:hAnsi="Courier New"/>
          <w:sz w:val="20"/>
        </w:rPr>
        <w:t xml:space="preserve">                    print(m)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3: show summary info like member counts and total fees</w:t>
      </w:r>
    </w:p>
    <w:p>
      <w:r>
        <w:rPr>
          <w:rFonts w:ascii="Courier New" w:hAnsi="Courier New"/>
          <w:sz w:val="20"/>
        </w:rPr>
        <w:t xml:space="preserve">        elif choice == "3":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p, s = club.memberCount()</w:t>
      </w:r>
    </w:p>
    <w:p>
      <w:r>
        <w:rPr>
          <w:rFonts w:ascii="Courier New" w:hAnsi="Courier New"/>
          <w:sz w:val="20"/>
        </w:rPr>
        <w:t xml:space="preserve">                print("Playing:", p)</w:t>
      </w:r>
    </w:p>
    <w:p>
      <w:r>
        <w:rPr>
          <w:rFonts w:ascii="Courier New" w:hAnsi="Courier New"/>
          <w:sz w:val="20"/>
        </w:rPr>
        <w:t xml:space="preserve">                print("Social:", s)</w:t>
      </w:r>
    </w:p>
    <w:p>
      <w:r>
        <w:rPr>
          <w:rFonts w:ascii="Courier New" w:hAnsi="Courier New"/>
          <w:sz w:val="20"/>
        </w:rPr>
        <w:t xml:space="preserve">                print("Total fee:", club.totalFee())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4: find members who joined in a specific year</w:t>
      </w:r>
    </w:p>
    <w:p>
      <w:r>
        <w:rPr>
          <w:rFonts w:ascii="Courier New" w:hAnsi="Courier New"/>
          <w:sz w:val="20"/>
        </w:rPr>
        <w:t xml:space="preserve">        elif choice == "4":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year = int(input("Enter year: "))</w:t>
      </w:r>
    </w:p>
    <w:p>
      <w:r>
        <w:rPr>
          <w:rFonts w:ascii="Courier New" w:hAnsi="Courier New"/>
          <w:sz w:val="20"/>
        </w:rPr>
        <w:t xml:space="preserve">                result = club.membersJoinedInYear(year)</w:t>
      </w:r>
    </w:p>
    <w:p>
      <w:r>
        <w:rPr>
          <w:rFonts w:ascii="Courier New" w:hAnsi="Courier New"/>
          <w:sz w:val="20"/>
        </w:rPr>
        <w:t xml:space="preserve">                if len(result) == 0:</w:t>
      </w:r>
    </w:p>
    <w:p>
      <w:r>
        <w:rPr>
          <w:rFonts w:ascii="Courier New" w:hAnsi="Courier New"/>
          <w:sz w:val="20"/>
        </w:rPr>
        <w:t xml:space="preserve">                    print("No members found")</w:t>
      </w:r>
    </w:p>
    <w:p>
      <w:r>
        <w:rPr>
          <w:rFonts w:ascii="Courier New" w:hAnsi="Courier New"/>
          <w:sz w:val="20"/>
        </w:rPr>
        <w:t xml:space="preserve">                else:</w:t>
      </w:r>
    </w:p>
    <w:p>
      <w:r>
        <w:rPr>
          <w:rFonts w:ascii="Courier New" w:hAnsi="Courier New"/>
          <w:sz w:val="20"/>
        </w:rPr>
        <w:t xml:space="preserve">                    for m in result:</w:t>
      </w:r>
    </w:p>
    <w:p>
      <w:r>
        <w:rPr>
          <w:rFonts w:ascii="Courier New" w:hAnsi="Courier New"/>
          <w:sz w:val="20"/>
        </w:rPr>
        <w:t xml:space="preserve">                        print(m)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5: delete a member by their position number</w:t>
      </w:r>
    </w:p>
    <w:p>
      <w:r>
        <w:rPr>
          <w:rFonts w:ascii="Courier New" w:hAnsi="Courier New"/>
          <w:sz w:val="20"/>
        </w:rPr>
        <w:t xml:space="preserve">        elif choice == "5":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num = int(input(f"Delete which member? (1..{club.noOfMembers()}) "))</w:t>
      </w:r>
    </w:p>
    <w:p>
      <w:r>
        <w:rPr>
          <w:rFonts w:ascii="Courier New" w:hAnsi="Courier New"/>
          <w:sz w:val="20"/>
        </w:rPr>
        <w:t xml:space="preserve">                if club.removeMember(num - 1):</w:t>
      </w:r>
    </w:p>
    <w:p>
      <w:r>
        <w:rPr>
          <w:rFonts w:ascii="Courier New" w:hAnsi="Courier New"/>
          <w:sz w:val="20"/>
        </w:rPr>
        <w:t xml:space="preserve">                    print("Deletion success.")</w:t>
      </w:r>
    </w:p>
    <w:p>
      <w:r>
        <w:rPr>
          <w:rFonts w:ascii="Courier New" w:hAnsi="Courier New"/>
          <w:sz w:val="20"/>
        </w:rPr>
        <w:t xml:space="preserve">                else:</w:t>
      </w:r>
    </w:p>
    <w:p>
      <w:r>
        <w:rPr>
          <w:rFonts w:ascii="Courier New" w:hAnsi="Courier New"/>
          <w:sz w:val="20"/>
        </w:rPr>
        <w:t xml:space="preserve">                    print("Out of range:", num)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6: find a member by name and update their details</w:t>
      </w:r>
    </w:p>
    <w:p>
      <w:r>
        <w:rPr>
          <w:rFonts w:ascii="Courier New" w:hAnsi="Courier New"/>
          <w:sz w:val="20"/>
        </w:rPr>
        <w:t xml:space="preserve">        elif choice == "6":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name = input("Enter member name: ")</w:t>
      </w:r>
    </w:p>
    <w:p>
      <w:r>
        <w:rPr>
          <w:rFonts w:ascii="Courier New" w:hAnsi="Courier New"/>
          <w:sz w:val="20"/>
        </w:rPr>
        <w:t xml:space="preserve">                m = club.findMember(name)</w:t>
      </w:r>
    </w:p>
    <w:p>
      <w:r>
        <w:rPr>
          <w:rFonts w:ascii="Courier New" w:hAnsi="Courier New"/>
          <w:sz w:val="20"/>
        </w:rPr>
        <w:t xml:space="preserve">                if m is None:</w:t>
      </w:r>
    </w:p>
    <w:p>
      <w:r>
        <w:rPr>
          <w:rFonts w:ascii="Courier New" w:hAnsi="Courier New"/>
          <w:sz w:val="20"/>
        </w:rPr>
        <w:t xml:space="preserve">                    print("No member with name:", name)</w:t>
      </w:r>
    </w:p>
    <w:p>
      <w:r>
        <w:rPr>
          <w:rFonts w:ascii="Courier New" w:hAnsi="Courier New"/>
          <w:sz w:val="20"/>
        </w:rPr>
        <w:t xml:space="preserve">                else:</w:t>
      </w:r>
    </w:p>
    <w:p>
      <w:r>
        <w:rPr>
          <w:rFonts w:ascii="Courier New" w:hAnsi="Courier New"/>
          <w:sz w:val="20"/>
        </w:rPr>
        <w:t xml:space="preserve">                    print("Member detail:", m)</w:t>
      </w:r>
    </w:p>
    <w:p>
      <w:r>
        <w:rPr>
          <w:rFonts w:ascii="Courier New" w:hAnsi="Courier New"/>
          <w:sz w:val="20"/>
        </w:rPr>
        <w:t xml:space="preserve">                    # ask what to change, blank input means skip</w:t>
      </w:r>
    </w:p>
    <w:p>
      <w:r>
        <w:rPr>
          <w:rFonts w:ascii="Courier New" w:hAnsi="Courier New"/>
          <w:sz w:val="20"/>
        </w:rPr>
        <w:t xml:space="preserve">                    new_name = input("Enter new name (leave blank to skip): ")</w:t>
      </w:r>
    </w:p>
    <w:p>
      <w:r>
        <w:rPr>
          <w:rFonts w:ascii="Courier New" w:hAnsi="Courier New"/>
          <w:sz w:val="20"/>
        </w:rPr>
        <w:t xml:space="preserve">                    if new_name != "":</w:t>
      </w:r>
    </w:p>
    <w:p>
      <w:r>
        <w:rPr>
          <w:rFonts w:ascii="Courier New" w:hAnsi="Courier New"/>
          <w:sz w:val="20"/>
        </w:rPr>
        <w:t xml:space="preserve">                        m.setName(new_name)</w:t>
      </w:r>
    </w:p>
    <w:p>
      <w:r>
        <w:rPr>
          <w:rFonts w:ascii="Courier New" w:hAnsi="Courier New"/>
          <w:sz w:val="20"/>
        </w:rPr>
        <w:t xml:space="preserve">                    new_type = input("Enter new type (P/S or blank): ")</w:t>
      </w:r>
    </w:p>
    <w:p>
      <w:r>
        <w:rPr>
          <w:rFonts w:ascii="Courier New" w:hAnsi="Courier New"/>
          <w:sz w:val="20"/>
        </w:rPr>
        <w:t xml:space="preserve">                    if new_type != "":</w:t>
      </w:r>
    </w:p>
    <w:p>
      <w:r>
        <w:rPr>
          <w:rFonts w:ascii="Courier New" w:hAnsi="Courier New"/>
          <w:sz w:val="20"/>
        </w:rPr>
        <w:t xml:space="preserve">                        m.setMemberType(new_type)</w:t>
      </w:r>
    </w:p>
    <w:p>
      <w:r>
        <w:rPr>
          <w:rFonts w:ascii="Courier New" w:hAnsi="Courier New"/>
          <w:sz w:val="20"/>
        </w:rPr>
        <w:t xml:space="preserve">                    new_year = input("Enter new year (blank to skip): ")</w:t>
      </w:r>
    </w:p>
    <w:p>
      <w:r>
        <w:rPr>
          <w:rFonts w:ascii="Courier New" w:hAnsi="Courier New"/>
          <w:sz w:val="20"/>
        </w:rPr>
        <w:t xml:space="preserve">                    if new_year != "":</w:t>
      </w:r>
    </w:p>
    <w:p>
      <w:r>
        <w:rPr>
          <w:rFonts w:ascii="Courier New" w:hAnsi="Courier New"/>
          <w:sz w:val="20"/>
        </w:rPr>
        <w:t xml:space="preserve">                        m.setYearJoined(int(new_year))</w:t>
      </w:r>
    </w:p>
    <w:p>
      <w:r>
        <w:rPr>
          <w:rFonts w:ascii="Courier New" w:hAnsi="Courier New"/>
          <w:sz w:val="20"/>
        </w:rPr>
        <w:t xml:space="preserve">                    print("Information updated!")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7: display members sorted by name or year</w:t>
      </w:r>
    </w:p>
    <w:p>
      <w:r>
        <w:rPr>
          <w:rFonts w:ascii="Courier New" w:hAnsi="Courier New"/>
          <w:sz w:val="20"/>
        </w:rPr>
        <w:t xml:space="preserve">        elif choice == "7":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opt = input("Sort by (N)ame or (Y)ear? ").lower()</w:t>
      </w:r>
    </w:p>
    <w:p>
      <w:r>
        <w:rPr>
          <w:rFonts w:ascii="Courier New" w:hAnsi="Courier New"/>
          <w:sz w:val="20"/>
        </w:rPr>
        <w:t xml:space="preserve">                if opt == "n":</w:t>
      </w:r>
    </w:p>
    <w:p>
      <w:r>
        <w:rPr>
          <w:rFonts w:ascii="Courier New" w:hAnsi="Courier New"/>
          <w:sz w:val="20"/>
        </w:rPr>
        <w:t xml:space="preserve">                    print(club.sortMembers("name"))</w:t>
      </w:r>
    </w:p>
    <w:p>
      <w:r>
        <w:rPr>
          <w:rFonts w:ascii="Courier New" w:hAnsi="Courier New"/>
          <w:sz w:val="20"/>
        </w:rPr>
        <w:t xml:space="preserve">                elif opt == "y":</w:t>
      </w:r>
    </w:p>
    <w:p>
      <w:r>
        <w:rPr>
          <w:rFonts w:ascii="Courier New" w:hAnsi="Courier New"/>
          <w:sz w:val="20"/>
        </w:rPr>
        <w:t xml:space="preserve">                    print(club.sortMembers("year"))</w:t>
      </w:r>
    </w:p>
    <w:p>
      <w:r>
        <w:rPr>
          <w:rFonts w:ascii="Courier New" w:hAnsi="Courier New"/>
          <w:sz w:val="20"/>
        </w:rPr>
        <w:t xml:space="preserve">                else:</w:t>
      </w:r>
    </w:p>
    <w:p>
      <w:r>
        <w:rPr>
          <w:rFonts w:ascii="Courier New" w:hAnsi="Courier New"/>
          <w:sz w:val="20"/>
        </w:rPr>
        <w:t xml:space="preserve">                    print("Invalid option")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8: save all members to a file</w:t>
      </w:r>
    </w:p>
    <w:p>
      <w:r>
        <w:rPr>
          <w:rFonts w:ascii="Courier New" w:hAnsi="Courier New"/>
          <w:sz w:val="20"/>
        </w:rPr>
        <w:t xml:space="preserve">        elif choice == "8":</w:t>
      </w:r>
    </w:p>
    <w:p>
      <w:r>
        <w:rPr>
          <w:rFonts w:ascii="Courier New" w:hAnsi="Courier New"/>
          <w:sz w:val="20"/>
        </w:rPr>
        <w:t xml:space="preserve">            if club.noOfMembers() == 0:</w:t>
      </w:r>
    </w:p>
    <w:p>
      <w:r>
        <w:rPr>
          <w:rFonts w:ascii="Courier New" w:hAnsi="Courier New"/>
          <w:sz w:val="20"/>
        </w:rPr>
        <w:t xml:space="preserve">                print("No members signed up yet")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fname = input("Enter file name: ")</w:t>
      </w:r>
    </w:p>
    <w:p>
      <w:r>
        <w:rPr>
          <w:rFonts w:ascii="Courier New" w:hAnsi="Courier New"/>
          <w:sz w:val="20"/>
        </w:rPr>
        <w:t xml:space="preserve">                if club.saveToFile(fname):</w:t>
      </w:r>
    </w:p>
    <w:p>
      <w:r>
        <w:rPr>
          <w:rFonts w:ascii="Courier New" w:hAnsi="Courier New"/>
          <w:sz w:val="20"/>
        </w:rPr>
        <w:t xml:space="preserve">                    print("Saved successfully")</w:t>
      </w:r>
    </w:p>
    <w:p>
      <w:r>
        <w:rPr>
          <w:rFonts w:ascii="Courier New" w:hAnsi="Courier New"/>
          <w:sz w:val="20"/>
        </w:rPr>
        <w:t xml:space="preserve">                else:</w:t>
      </w:r>
    </w:p>
    <w:p>
      <w:r>
        <w:rPr>
          <w:rFonts w:ascii="Courier New" w:hAnsi="Courier New"/>
          <w:sz w:val="20"/>
        </w:rPr>
        <w:t xml:space="preserve">                    print("No members to save")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9: load members from a previously saved file</w:t>
      </w:r>
    </w:p>
    <w:p>
      <w:r>
        <w:rPr>
          <w:rFonts w:ascii="Courier New" w:hAnsi="Courier New"/>
          <w:sz w:val="20"/>
        </w:rPr>
        <w:t xml:space="preserve">        elif choice == "9":</w:t>
      </w:r>
    </w:p>
    <w:p>
      <w:r>
        <w:rPr>
          <w:rFonts w:ascii="Courier New" w:hAnsi="Courier New"/>
          <w:sz w:val="20"/>
        </w:rPr>
        <w:t xml:space="preserve">            fname = input("Enter file name: ")</w:t>
      </w:r>
    </w:p>
    <w:p>
      <w:r>
        <w:rPr>
          <w:rFonts w:ascii="Courier New" w:hAnsi="Courier New"/>
          <w:sz w:val="20"/>
        </w:rPr>
        <w:t xml:space="preserve">            if club.loadFromFile(fname):</w:t>
      </w:r>
    </w:p>
    <w:p>
      <w:r>
        <w:rPr>
          <w:rFonts w:ascii="Courier New" w:hAnsi="Courier New"/>
          <w:sz w:val="20"/>
        </w:rPr>
        <w:t xml:space="preserve">                print("Loaded successfully")</w:t>
      </w:r>
    </w:p>
    <w:p>
      <w:r>
        <w:rPr>
          <w:rFonts w:ascii="Courier New" w:hAnsi="Courier New"/>
          <w:sz w:val="20"/>
        </w:rPr>
        <w:t xml:space="preserve">            else:</w:t>
      </w:r>
    </w:p>
    <w:p>
      <w:r>
        <w:rPr>
          <w:rFonts w:ascii="Courier New" w:hAnsi="Courier New"/>
          <w:sz w:val="20"/>
        </w:rPr>
        <w:t xml:space="preserve">                print("Error loading file")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option 0: exit the program</w:t>
      </w:r>
    </w:p>
    <w:p>
      <w:r>
        <w:rPr>
          <w:rFonts w:ascii="Courier New" w:hAnsi="Courier New"/>
          <w:sz w:val="20"/>
        </w:rPr>
        <w:t xml:space="preserve">        elif choice == "0":</w:t>
      </w:r>
    </w:p>
    <w:p>
      <w:r>
        <w:rPr>
          <w:rFonts w:ascii="Courier New" w:hAnsi="Courier New"/>
          <w:sz w:val="20"/>
        </w:rPr>
        <w:t xml:space="preserve">            print("Done")</w:t>
      </w:r>
    </w:p>
    <w:p>
      <w:r>
        <w:rPr>
          <w:rFonts w:ascii="Courier New" w:hAnsi="Courier New"/>
          <w:sz w:val="20"/>
        </w:rPr>
        <w:t xml:space="preserve">            break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 xml:space="preserve">        # handle any invalid menu choices</w:t>
      </w:r>
    </w:p>
    <w:p>
      <w:r>
        <w:rPr>
          <w:rFonts w:ascii="Courier New" w:hAnsi="Courier New"/>
          <w:sz w:val="20"/>
        </w:rPr>
        <w:t xml:space="preserve">        else:</w:t>
      </w:r>
    </w:p>
    <w:p>
      <w:r>
        <w:rPr>
          <w:rFonts w:ascii="Courier New" w:hAnsi="Courier New"/>
          <w:sz w:val="20"/>
        </w:rPr>
        <w:t xml:space="preserve">            print("Invalid choice")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# run the main function</w:t>
      </w:r>
    </w:p>
    <w:p>
      <w:r>
        <w:rPr>
          <w:rFonts w:ascii="Courier New" w:hAnsi="Courier New"/>
          <w:sz w:val="20"/>
        </w:rPr>
        <w:t>main()</w:t>
      </w:r>
    </w:p>
    <w:p>
      <w:r>
        <w:rPr>
          <w:rFonts w:ascii="Courier New" w:hAnsi="Courier New"/>
          <w:sz w:val="20"/>
        </w:rPr>
      </w:r>
    </w:p>
    <w:p>
      <w:r>
        <w:br w:type="page"/>
      </w:r>
    </w:p>
    <w:p>
      <w:r>
        <w:rPr>
          <w:b/>
          <w:sz w:val="24"/>
        </w:rPr>
        <w:t>Output: Testing GolfClubMain.py</w:t>
      </w:r>
    </w:p>
    <w:p>
      <w:r>
        <w:rPr>
          <w:rFonts w:ascii="Courier New" w:hAnsi="Courier New"/>
          <w:sz w:val="20"/>
        </w:rPr>
        <w:t>Enter golf club name: 1Shot Golf Club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1Shot Golf Club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1 Register new member</w:t>
      </w:r>
    </w:p>
    <w:p>
      <w:r>
        <w:rPr>
          <w:rFonts w:ascii="Courier New" w:hAnsi="Courier New"/>
          <w:sz w:val="20"/>
        </w:rPr>
        <w:t>2 List all details of members</w:t>
      </w:r>
    </w:p>
    <w:p>
      <w:r>
        <w:rPr>
          <w:rFonts w:ascii="Courier New" w:hAnsi="Courier New"/>
          <w:sz w:val="20"/>
        </w:rPr>
        <w:t>3 Display club summary</w:t>
      </w:r>
    </w:p>
    <w:p>
      <w:r>
        <w:rPr>
          <w:rFonts w:ascii="Courier New" w:hAnsi="Courier New"/>
          <w:sz w:val="20"/>
        </w:rPr>
        <w:t>4 List members by year</w:t>
      </w:r>
    </w:p>
    <w:p>
      <w:r>
        <w:rPr>
          <w:rFonts w:ascii="Courier New" w:hAnsi="Courier New"/>
          <w:sz w:val="20"/>
        </w:rPr>
        <w:t>5 Delete a member</w:t>
      </w:r>
    </w:p>
    <w:p>
      <w:r>
        <w:rPr>
          <w:rFonts w:ascii="Courier New" w:hAnsi="Courier New"/>
          <w:sz w:val="20"/>
        </w:rPr>
        <w:t>6 Update member details</w:t>
      </w:r>
    </w:p>
    <w:p>
      <w:r>
        <w:rPr>
          <w:rFonts w:ascii="Courier New" w:hAnsi="Courier New"/>
          <w:sz w:val="20"/>
        </w:rPr>
        <w:t>7 Sort members</w:t>
      </w:r>
    </w:p>
    <w:p>
      <w:r>
        <w:rPr>
          <w:rFonts w:ascii="Courier New" w:hAnsi="Courier New"/>
          <w:sz w:val="20"/>
        </w:rPr>
        <w:t>8 Save to file</w:t>
      </w:r>
    </w:p>
    <w:p>
      <w:r>
        <w:rPr>
          <w:rFonts w:ascii="Courier New" w:hAnsi="Courier New"/>
          <w:sz w:val="20"/>
        </w:rPr>
        <w:t>9 Load from file</w:t>
      </w:r>
    </w:p>
    <w:p>
      <w:r>
        <w:rPr>
          <w:rFonts w:ascii="Courier New" w:hAnsi="Courier New"/>
          <w:sz w:val="20"/>
        </w:rPr>
        <w:t>0 Quit</w:t>
      </w:r>
    </w:p>
    <w:p>
      <w:r>
        <w:rPr>
          <w:rFonts w:ascii="Courier New" w:hAnsi="Courier New"/>
          <w:sz w:val="20"/>
        </w:rPr>
        <w:t>Your choice? 1</w:t>
      </w:r>
    </w:p>
    <w:p>
      <w:r>
        <w:rPr>
          <w:rFonts w:ascii="Courier New" w:hAnsi="Courier New"/>
          <w:sz w:val="20"/>
        </w:rPr>
        <w:t>Enter name: Jane</w:t>
      </w:r>
    </w:p>
    <w:p>
      <w:r>
        <w:rPr>
          <w:rFonts w:ascii="Courier New" w:hAnsi="Courier New"/>
          <w:sz w:val="20"/>
        </w:rPr>
        <w:t>Enter type (P/S): P</w:t>
      </w:r>
    </w:p>
    <w:p>
      <w:r>
        <w:rPr>
          <w:rFonts w:ascii="Courier New" w:hAnsi="Courier New"/>
          <w:sz w:val="20"/>
        </w:rPr>
        <w:t>Enter year joined: 2020</w:t>
      </w:r>
    </w:p>
    <w:p>
      <w:r>
        <w:rPr>
          <w:rFonts w:ascii="Courier New" w:hAnsi="Courier New"/>
          <w:sz w:val="20"/>
        </w:rPr>
        <w:t>New member added...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1</w:t>
      </w:r>
    </w:p>
    <w:p>
      <w:r>
        <w:rPr>
          <w:rFonts w:ascii="Courier New" w:hAnsi="Courier New"/>
          <w:sz w:val="20"/>
        </w:rPr>
        <w:t>Enter name: Sam</w:t>
      </w:r>
    </w:p>
    <w:p>
      <w:r>
        <w:rPr>
          <w:rFonts w:ascii="Courier New" w:hAnsi="Courier New"/>
          <w:sz w:val="20"/>
        </w:rPr>
        <w:t>Enter type (P/S): S</w:t>
      </w:r>
    </w:p>
    <w:p>
      <w:r>
        <w:rPr>
          <w:rFonts w:ascii="Courier New" w:hAnsi="Courier New"/>
          <w:sz w:val="20"/>
        </w:rPr>
        <w:t>Enter year joined: 2025</w:t>
      </w:r>
    </w:p>
    <w:p>
      <w:r>
        <w:rPr>
          <w:rFonts w:ascii="Courier New" w:hAnsi="Courier New"/>
          <w:sz w:val="20"/>
        </w:rPr>
        <w:t>New member added...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1</w:t>
      </w:r>
    </w:p>
    <w:p>
      <w:r>
        <w:rPr>
          <w:rFonts w:ascii="Courier New" w:hAnsi="Courier New"/>
          <w:sz w:val="20"/>
        </w:rPr>
        <w:t>Enter name: Test</w:t>
      </w:r>
    </w:p>
    <w:p>
      <w:r>
        <w:rPr>
          <w:rFonts w:ascii="Courier New" w:hAnsi="Courier New"/>
          <w:sz w:val="20"/>
        </w:rPr>
        <w:t>Enter type (P/S): X</w:t>
      </w:r>
    </w:p>
    <w:p>
      <w:r>
        <w:rPr>
          <w:rFonts w:ascii="Courier New" w:hAnsi="Courier New"/>
          <w:sz w:val="20"/>
        </w:rPr>
        <w:t>Enter year joined: 2023</w:t>
      </w:r>
    </w:p>
    <w:p>
      <w:r>
        <w:rPr>
          <w:rFonts w:ascii="Courier New" w:hAnsi="Courier New"/>
          <w:sz w:val="20"/>
        </w:rPr>
        <w:t>New member added...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2</w:t>
      </w:r>
    </w:p>
    <w:p>
      <w:r>
        <w:rPr>
          <w:rFonts w:ascii="Courier New" w:hAnsi="Courier New"/>
          <w:sz w:val="20"/>
        </w:rPr>
        <w:t>All members</w:t>
      </w:r>
    </w:p>
    <w:p>
      <w:r>
        <w:rPr>
          <w:rFonts w:ascii="Courier New" w:hAnsi="Courier New"/>
          <w:sz w:val="20"/>
        </w:rPr>
        <w:t>Jane (Playing member) joined in 2020</w:t>
      </w:r>
    </w:p>
    <w:p>
      <w:r>
        <w:rPr>
          <w:rFonts w:ascii="Courier New" w:hAnsi="Courier New"/>
          <w:sz w:val="20"/>
        </w:rPr>
        <w:t>Sam (Social member) joined in 2025</w:t>
      </w:r>
    </w:p>
    <w:p>
      <w:r>
        <w:rPr>
          <w:rFonts w:ascii="Courier New" w:hAnsi="Courier New"/>
          <w:sz w:val="20"/>
        </w:rPr>
        <w:t>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3</w:t>
      </w:r>
    </w:p>
    <w:p>
      <w:r>
        <w:rPr>
          <w:rFonts w:ascii="Courier New" w:hAnsi="Courier New"/>
          <w:sz w:val="20"/>
        </w:rPr>
        <w:t>Playing: 2</w:t>
      </w:r>
    </w:p>
    <w:p>
      <w:r>
        <w:rPr>
          <w:rFonts w:ascii="Courier New" w:hAnsi="Courier New"/>
          <w:sz w:val="20"/>
        </w:rPr>
        <w:t>Social: 1</w:t>
      </w:r>
    </w:p>
    <w:p>
      <w:r>
        <w:rPr>
          <w:rFonts w:ascii="Courier New" w:hAnsi="Courier New"/>
          <w:sz w:val="20"/>
        </w:rPr>
        <w:t>Total fee: 1100.0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4</w:t>
      </w:r>
    </w:p>
    <w:p>
      <w:r>
        <w:rPr>
          <w:rFonts w:ascii="Courier New" w:hAnsi="Courier New"/>
          <w:sz w:val="20"/>
        </w:rPr>
        <w:t>Enter year: 2025</w:t>
      </w:r>
    </w:p>
    <w:p>
      <w:r>
        <w:rPr>
          <w:rFonts w:ascii="Courier New" w:hAnsi="Courier New"/>
          <w:sz w:val="20"/>
        </w:rPr>
        <w:t>Sam (Social member) joined in 2025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5</w:t>
      </w:r>
    </w:p>
    <w:p>
      <w:r>
        <w:rPr>
          <w:rFonts w:ascii="Courier New" w:hAnsi="Courier New"/>
          <w:sz w:val="20"/>
        </w:rPr>
        <w:t>Delete which member? (1..3) 0</w:t>
      </w:r>
    </w:p>
    <w:p>
      <w:r>
        <w:rPr>
          <w:rFonts w:ascii="Courier New" w:hAnsi="Courier New"/>
          <w:sz w:val="20"/>
        </w:rPr>
        <w:t>Out of range: 0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5</w:t>
      </w:r>
    </w:p>
    <w:p>
      <w:r>
        <w:rPr>
          <w:rFonts w:ascii="Courier New" w:hAnsi="Courier New"/>
          <w:sz w:val="20"/>
        </w:rPr>
        <w:t>Delete which member? (1..3) 2</w:t>
      </w:r>
    </w:p>
    <w:p>
      <w:r>
        <w:rPr>
          <w:rFonts w:ascii="Courier New" w:hAnsi="Courier New"/>
          <w:sz w:val="20"/>
        </w:rPr>
        <w:t>Deletion success.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2</w:t>
      </w:r>
    </w:p>
    <w:p>
      <w:r>
        <w:rPr>
          <w:rFonts w:ascii="Courier New" w:hAnsi="Courier New"/>
          <w:sz w:val="20"/>
        </w:rPr>
        <w:t>All members</w:t>
      </w:r>
    </w:p>
    <w:p>
      <w:r>
        <w:rPr>
          <w:rFonts w:ascii="Courier New" w:hAnsi="Courier New"/>
          <w:sz w:val="20"/>
        </w:rPr>
        <w:t>Jane (Playing member) joined in 2020</w:t>
      </w:r>
    </w:p>
    <w:p>
      <w:r>
        <w:rPr>
          <w:rFonts w:ascii="Courier New" w:hAnsi="Courier New"/>
          <w:sz w:val="20"/>
        </w:rPr>
        <w:t>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6</w:t>
      </w:r>
    </w:p>
    <w:p>
      <w:r>
        <w:rPr>
          <w:rFonts w:ascii="Courier New" w:hAnsi="Courier New"/>
          <w:sz w:val="20"/>
        </w:rPr>
        <w:t>Enter member name: nobody</w:t>
      </w:r>
    </w:p>
    <w:p>
      <w:r>
        <w:rPr>
          <w:rFonts w:ascii="Courier New" w:hAnsi="Courier New"/>
          <w:sz w:val="20"/>
        </w:rPr>
        <w:t>No member with name: nobody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6</w:t>
      </w:r>
    </w:p>
    <w:p>
      <w:r>
        <w:rPr>
          <w:rFonts w:ascii="Courier New" w:hAnsi="Courier New"/>
          <w:sz w:val="20"/>
        </w:rPr>
        <w:t>Enter member name: Jane</w:t>
      </w:r>
    </w:p>
    <w:p>
      <w:r>
        <w:rPr>
          <w:rFonts w:ascii="Courier New" w:hAnsi="Courier New"/>
          <w:sz w:val="20"/>
        </w:rPr>
        <w:t>Member detail: Jane (Playing member) joined in 2020</w:t>
      </w:r>
    </w:p>
    <w:p>
      <w:r>
        <w:rPr>
          <w:rFonts w:ascii="Courier New" w:hAnsi="Courier New"/>
          <w:sz w:val="20"/>
        </w:rPr>
        <w:t>Enter new name (leave blank to skip): NewJane</w:t>
      </w:r>
    </w:p>
    <w:p>
      <w:r>
        <w:rPr>
          <w:rFonts w:ascii="Courier New" w:hAnsi="Courier New"/>
          <w:sz w:val="20"/>
        </w:rPr>
        <w:t>Enter new type (P/S or blank): S</w:t>
      </w:r>
    </w:p>
    <w:p>
      <w:r>
        <w:rPr>
          <w:rFonts w:ascii="Courier New" w:hAnsi="Courier New"/>
          <w:sz w:val="20"/>
        </w:rPr>
        <w:t>Enter new year (blank to skip): 2022</w:t>
      </w:r>
    </w:p>
    <w:p>
      <w:r>
        <w:rPr>
          <w:rFonts w:ascii="Courier New" w:hAnsi="Courier New"/>
          <w:sz w:val="20"/>
        </w:rPr>
        <w:t>Information updated!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2</w:t>
      </w:r>
    </w:p>
    <w:p>
      <w:r>
        <w:rPr>
          <w:rFonts w:ascii="Courier New" w:hAnsi="Courier New"/>
          <w:sz w:val="20"/>
        </w:rPr>
        <w:t>All members</w:t>
      </w:r>
    </w:p>
    <w:p>
      <w:r>
        <w:rPr>
          <w:rFonts w:ascii="Courier New" w:hAnsi="Courier New"/>
          <w:sz w:val="20"/>
        </w:rPr>
        <w:t>NewJane (Social member) joined in 2022</w:t>
      </w:r>
    </w:p>
    <w:p>
      <w:r>
        <w:rPr>
          <w:rFonts w:ascii="Courier New" w:hAnsi="Courier New"/>
          <w:sz w:val="20"/>
        </w:rPr>
        <w:t>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7</w:t>
      </w:r>
    </w:p>
    <w:p>
      <w:r>
        <w:rPr>
          <w:rFonts w:ascii="Courier New" w:hAnsi="Courier New"/>
          <w:sz w:val="20"/>
        </w:rPr>
        <w:t>Sort by (N)ame or (Y)ear? n</w:t>
      </w:r>
    </w:p>
    <w:p>
      <w:r>
        <w:rPr>
          <w:rFonts w:ascii="Courier New" w:hAnsi="Courier New"/>
          <w:sz w:val="20"/>
        </w:rPr>
        <w:t>Members</w:t>
      </w:r>
    </w:p>
    <w:p>
      <w:r>
        <w:rPr>
          <w:rFonts w:ascii="Courier New" w:hAnsi="Courier New"/>
          <w:sz w:val="20"/>
        </w:rPr>
        <w:t>1. NewJane (Social member) joined in 2022</w:t>
      </w:r>
    </w:p>
    <w:p>
      <w:r>
        <w:rPr>
          <w:rFonts w:ascii="Courier New" w:hAnsi="Courier New"/>
          <w:sz w:val="20"/>
        </w:rPr>
        <w:t>2. 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7</w:t>
      </w:r>
    </w:p>
    <w:p>
      <w:r>
        <w:rPr>
          <w:rFonts w:ascii="Courier New" w:hAnsi="Courier New"/>
          <w:sz w:val="20"/>
        </w:rPr>
        <w:t>Sort by (N)ame or (Y)ear? y</w:t>
      </w:r>
    </w:p>
    <w:p>
      <w:r>
        <w:rPr>
          <w:rFonts w:ascii="Courier New" w:hAnsi="Courier New"/>
          <w:sz w:val="20"/>
        </w:rPr>
        <w:t>Members</w:t>
      </w:r>
    </w:p>
    <w:p>
      <w:r>
        <w:rPr>
          <w:rFonts w:ascii="Courier New" w:hAnsi="Courier New"/>
          <w:sz w:val="20"/>
        </w:rPr>
        <w:t>1. NewJane (Social member) joined in 2022</w:t>
      </w:r>
    </w:p>
    <w:p>
      <w:r>
        <w:rPr>
          <w:rFonts w:ascii="Courier New" w:hAnsi="Courier New"/>
          <w:sz w:val="20"/>
        </w:rPr>
        <w:t>2. 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8</w:t>
      </w:r>
    </w:p>
    <w:p>
      <w:r>
        <w:rPr>
          <w:rFonts w:ascii="Courier New" w:hAnsi="Courier New"/>
          <w:sz w:val="20"/>
        </w:rPr>
        <w:t>Enter file name: members.txt</w:t>
      </w:r>
    </w:p>
    <w:p>
      <w:r>
        <w:rPr>
          <w:rFonts w:ascii="Courier New" w:hAnsi="Courier New"/>
          <w:sz w:val="20"/>
        </w:rPr>
        <w:t>Saved successfully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9</w:t>
      </w:r>
    </w:p>
    <w:p>
      <w:r>
        <w:rPr>
          <w:rFonts w:ascii="Courier New" w:hAnsi="Courier New"/>
          <w:sz w:val="20"/>
        </w:rPr>
        <w:t>Enter file name: members.txt</w:t>
      </w:r>
    </w:p>
    <w:p>
      <w:r>
        <w:rPr>
          <w:rFonts w:ascii="Courier New" w:hAnsi="Courier New"/>
          <w:sz w:val="20"/>
        </w:rPr>
        <w:t>Loaded successfully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2</w:t>
      </w:r>
    </w:p>
    <w:p>
      <w:r>
        <w:rPr>
          <w:rFonts w:ascii="Courier New" w:hAnsi="Courier New"/>
          <w:sz w:val="20"/>
        </w:rPr>
        <w:t>All members</w:t>
      </w:r>
    </w:p>
    <w:p>
      <w:r>
        <w:rPr>
          <w:rFonts w:ascii="Courier New" w:hAnsi="Courier New"/>
          <w:sz w:val="20"/>
        </w:rPr>
        <w:t>NewJane (Social member) joined in 2022</w:t>
      </w:r>
    </w:p>
    <w:p>
      <w:r>
        <w:rPr>
          <w:rFonts w:ascii="Courier New" w:hAnsi="Courier New"/>
          <w:sz w:val="20"/>
        </w:rPr>
        <w:t>Test (Playing member) joined in 2023</w:t>
      </w:r>
    </w:p>
    <w:p>
      <w:r>
        <w:rPr>
          <w:rFonts w:ascii="Courier New" w:hAnsi="Courier New"/>
          <w:sz w:val="20"/>
        </w:rPr>
      </w:r>
    </w:p>
    <w:p>
      <w:r>
        <w:rPr>
          <w:rFonts w:ascii="Courier New" w:hAnsi="Courier New"/>
          <w:sz w:val="20"/>
        </w:rPr>
        <w:t>Your choice? 0</w:t>
      </w:r>
    </w:p>
    <w:p>
      <w:r>
        <w:rPr>
          <w:rFonts w:ascii="Courier New" w:hAnsi="Courier New"/>
          <w:sz w:val="20"/>
        </w:rPr>
        <w:t>Done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